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93BA4" w14:textId="5B589451" w:rsidR="001A0790" w:rsidRPr="00823E97" w:rsidRDefault="00823E97" w:rsidP="0060367D">
      <w:pPr>
        <w:pStyle w:val="Heading1"/>
        <w:jc w:val="center"/>
        <w:rPr>
          <w:b w:val="0"/>
          <w:u w:val="single"/>
        </w:rPr>
      </w:pPr>
      <w:r w:rsidRPr="00823E97">
        <w:rPr>
          <w:b w:val="0"/>
          <w:u w:val="single"/>
        </w:rPr>
        <w:t>Business Associate</w:t>
      </w:r>
      <w:r w:rsidR="00287CFA" w:rsidRPr="00823E97">
        <w:rPr>
          <w:b w:val="0"/>
          <w:u w:val="single"/>
        </w:rPr>
        <w:t xml:space="preserve"> ESG</w:t>
      </w:r>
      <w:r w:rsidR="0060367D" w:rsidRPr="00823E97">
        <w:rPr>
          <w:b w:val="0"/>
          <w:u w:val="single"/>
        </w:rPr>
        <w:t xml:space="preserve"> </w:t>
      </w:r>
      <w:r w:rsidR="00287CFA" w:rsidRPr="00823E97">
        <w:rPr>
          <w:b w:val="0"/>
          <w:u w:val="single"/>
        </w:rPr>
        <w:t>Survey Form</w:t>
      </w:r>
    </w:p>
    <w:p w14:paraId="31599CBA" w14:textId="77777777" w:rsidR="00FB2B11" w:rsidRDefault="00FB2B11" w:rsidP="0060367D">
      <w:pPr>
        <w:pStyle w:val="pdq2pgselectionanchorcontainer"/>
        <w:jc w:val="both"/>
      </w:pPr>
      <w:r>
        <w:t>Tata Power Odisha DISCOMs are committed to promoting sustainable and responsible business practices across their value chain. As part of this commitment, this Vendor ESG Survey has been developed to assess the Environmental, Social and Governance (ESG) maturity and sustainability readiness of Business Associates (BAs), including suppliers and service providers.</w:t>
      </w:r>
    </w:p>
    <w:p w14:paraId="70C00FB0" w14:textId="77777777" w:rsidR="0060367D" w:rsidRDefault="0060367D" w:rsidP="0060367D">
      <w:pPr>
        <w:jc w:val="both"/>
      </w:pPr>
      <w:r>
        <w:t>This survey is intended to assess the Environmental, Social and Governance (ESG) readiness of Business Associates (BAs)/Vendors associated with Tata Power Odisha DISCOMs. The objective is to encourage responsible business practices, sustainable procurement, ethical governance, environmental stewardship, employee welfare and statutory compliance. The responses will be used for ESG assessment and continuous improvement. Supporting documents may be sought wherever applicable.</w:t>
      </w:r>
    </w:p>
    <w:p w14:paraId="4F4A05CD" w14:textId="77777777" w:rsidR="00FB2B11" w:rsidRDefault="00FB2B11" w:rsidP="0060367D">
      <w:pPr>
        <w:pStyle w:val="NormalWeb"/>
        <w:jc w:val="both"/>
      </w:pPr>
      <w:r>
        <w:t>Business Associates are requested to provide accurate and complete information. Supporting documents may be requested to substantiate the responses wherever applicable.</w:t>
      </w:r>
    </w:p>
    <w:p w14:paraId="65CD5B38" w14:textId="77777777" w:rsidR="00FB2B11" w:rsidRDefault="00FB2B11" w:rsidP="00FB2B11">
      <w:pPr>
        <w:pStyle w:val="Heading3"/>
      </w:pPr>
      <w:r>
        <w:rPr>
          <w:rStyle w:val="Strong"/>
          <w:b/>
          <w:bCs/>
        </w:rPr>
        <w:t>Instructions</w:t>
      </w:r>
    </w:p>
    <w:p w14:paraId="123153B4" w14:textId="77777777" w:rsidR="00FB2B11" w:rsidRDefault="00FB2B11" w:rsidP="00FB2B11">
      <w:pPr>
        <w:numPr>
          <w:ilvl w:val="0"/>
          <w:numId w:val="10"/>
        </w:numPr>
        <w:spacing w:before="100" w:beforeAutospacing="1" w:after="100" w:afterAutospacing="1" w:line="240" w:lineRule="auto"/>
      </w:pPr>
      <w:r>
        <w:t xml:space="preserve">Tick </w:t>
      </w:r>
      <w:r>
        <w:rPr>
          <w:rStyle w:val="Strong"/>
        </w:rPr>
        <w:t>"Yes"</w:t>
      </w:r>
      <w:r>
        <w:t xml:space="preserve"> or </w:t>
      </w:r>
      <w:r>
        <w:rPr>
          <w:rStyle w:val="Strong"/>
        </w:rPr>
        <w:t>"No"</w:t>
      </w:r>
      <w:r>
        <w:t xml:space="preserve"> against each question. </w:t>
      </w:r>
    </w:p>
    <w:p w14:paraId="0964EA80" w14:textId="77777777" w:rsidR="00FB2B11" w:rsidRDefault="00FB2B11" w:rsidP="00FB2B11">
      <w:pPr>
        <w:numPr>
          <w:ilvl w:val="0"/>
          <w:numId w:val="10"/>
        </w:numPr>
        <w:spacing w:before="100" w:beforeAutospacing="1" w:after="100" w:afterAutospacing="1" w:line="240" w:lineRule="auto"/>
      </w:pPr>
      <w:r>
        <w:t xml:space="preserve">Provide relevant remarks or supporting evidence wherever applicable. </w:t>
      </w:r>
    </w:p>
    <w:p w14:paraId="7F84D643" w14:textId="77777777" w:rsidR="00FB2B11" w:rsidRDefault="00FB2B11" w:rsidP="00FB2B11">
      <w:pPr>
        <w:numPr>
          <w:ilvl w:val="0"/>
          <w:numId w:val="10"/>
        </w:numPr>
        <w:spacing w:before="100" w:beforeAutospacing="1" w:after="100" w:afterAutospacing="1" w:line="240" w:lineRule="auto"/>
      </w:pPr>
      <w:r>
        <w:t xml:space="preserve">Attach supporting documents for all applicable responses. </w:t>
      </w:r>
    </w:p>
    <w:p w14:paraId="261CB729" w14:textId="77777777" w:rsidR="00FB2B11" w:rsidRDefault="00FB2B11" w:rsidP="00FB2B11">
      <w:pPr>
        <w:numPr>
          <w:ilvl w:val="0"/>
          <w:numId w:val="10"/>
        </w:numPr>
        <w:spacing w:before="100" w:beforeAutospacing="1" w:after="100" w:afterAutospacing="1" w:line="240" w:lineRule="auto"/>
      </w:pPr>
      <w:r>
        <w:t xml:space="preserve">Ensure that all information provided is accurate, complete, and duly authorized by the organization. </w:t>
      </w:r>
    </w:p>
    <w:p w14:paraId="7FB913E1" w14:textId="55CC7725" w:rsidR="00287CFA" w:rsidRPr="00AB5E8C" w:rsidRDefault="00FB2B11" w:rsidP="0060367D">
      <w:pPr>
        <w:numPr>
          <w:ilvl w:val="0"/>
          <w:numId w:val="10"/>
        </w:numPr>
        <w:spacing w:before="100" w:beforeAutospacing="1" w:after="100" w:afterAutospacing="1" w:line="240" w:lineRule="auto"/>
        <w:rPr>
          <w:rFonts w:ascii="Arial" w:eastAsia="Times New Roman" w:hAnsi="Arial" w:cs="Arial"/>
          <w:b/>
          <w:bCs/>
          <w:u w:val="single"/>
        </w:rPr>
      </w:pPr>
      <w:r>
        <w:t xml:space="preserve">Tata Power Odisha DISCOMs reserve the right to verify the information submitted </w:t>
      </w:r>
      <w:r w:rsidR="00287CFA" w:rsidRPr="00AB5E8C">
        <w:rPr>
          <w:rFonts w:ascii="Arial" w:eastAsia="Times New Roman" w:hAnsi="Arial" w:cs="Arial"/>
          <w:b/>
          <w:bCs/>
          <w:u w:val="single"/>
        </w:rPr>
        <w:t>Survey Form</w:t>
      </w:r>
    </w:p>
    <w:p w14:paraId="7A3CA3CF" w14:textId="77777777" w:rsidR="00287CFA" w:rsidRPr="00AB5E8C" w:rsidRDefault="00287CFA" w:rsidP="00287CFA">
      <w:pPr>
        <w:spacing w:before="100" w:beforeAutospacing="1" w:after="100" w:afterAutospacing="1" w:line="240" w:lineRule="auto"/>
        <w:rPr>
          <w:rFonts w:ascii="Arial" w:eastAsia="Times New Roman" w:hAnsi="Arial" w:cs="Arial"/>
        </w:rPr>
      </w:pPr>
      <w:r w:rsidRPr="00AB5E8C">
        <w:rPr>
          <w:rFonts w:ascii="Arial" w:eastAsia="Times New Roman" w:hAnsi="Arial" w:cs="Arial"/>
        </w:rPr>
        <w:t>Company Name: ___________________</w:t>
      </w:r>
    </w:p>
    <w:p w14:paraId="036543E6" w14:textId="77777777" w:rsidR="00287CFA" w:rsidRPr="00AB5E8C" w:rsidRDefault="00287CFA" w:rsidP="00287CFA">
      <w:pPr>
        <w:spacing w:before="100" w:beforeAutospacing="1" w:after="100" w:afterAutospacing="1" w:line="240" w:lineRule="auto"/>
        <w:rPr>
          <w:rFonts w:ascii="Arial" w:eastAsia="Times New Roman" w:hAnsi="Arial" w:cs="Arial"/>
        </w:rPr>
      </w:pPr>
      <w:r w:rsidRPr="00AB5E8C">
        <w:rPr>
          <w:rFonts w:ascii="Arial" w:eastAsia="Times New Roman" w:hAnsi="Arial" w:cs="Arial"/>
        </w:rPr>
        <w:t>Name of Participant: ___________________</w:t>
      </w:r>
    </w:p>
    <w:p w14:paraId="5EEA803B" w14:textId="77777777" w:rsidR="00287CFA" w:rsidRPr="00AB5E8C" w:rsidRDefault="00287CFA" w:rsidP="00287CFA">
      <w:pPr>
        <w:spacing w:before="100" w:beforeAutospacing="1" w:after="100" w:afterAutospacing="1" w:line="240" w:lineRule="auto"/>
        <w:rPr>
          <w:rFonts w:ascii="Arial" w:eastAsia="Times New Roman" w:hAnsi="Arial" w:cs="Arial"/>
        </w:rPr>
      </w:pPr>
      <w:r w:rsidRPr="00AB5E8C">
        <w:rPr>
          <w:rFonts w:ascii="Arial" w:eastAsia="Times New Roman" w:hAnsi="Arial" w:cs="Arial"/>
        </w:rPr>
        <w:t>Designation: ___________________</w:t>
      </w:r>
    </w:p>
    <w:p w14:paraId="654641AE" w14:textId="77777777" w:rsidR="00287CFA" w:rsidRPr="00AB5E8C" w:rsidRDefault="00287CFA" w:rsidP="00287CFA">
      <w:pPr>
        <w:spacing w:before="100" w:beforeAutospacing="1" w:after="100" w:afterAutospacing="1" w:line="240" w:lineRule="auto"/>
        <w:rPr>
          <w:rFonts w:ascii="Arial" w:eastAsia="Times New Roman" w:hAnsi="Arial" w:cs="Arial"/>
        </w:rPr>
      </w:pPr>
      <w:r w:rsidRPr="00AB5E8C">
        <w:rPr>
          <w:rFonts w:ascii="Arial" w:eastAsia="Times New Roman" w:hAnsi="Arial" w:cs="Arial"/>
        </w:rPr>
        <w:t>Business Associate Code: ___________________</w:t>
      </w:r>
    </w:p>
    <w:p w14:paraId="53529FC7" w14:textId="77777777" w:rsidR="00287CFA" w:rsidRPr="0060367D" w:rsidRDefault="00287CFA" w:rsidP="00287CFA">
      <w:pPr>
        <w:spacing w:before="100" w:beforeAutospacing="1" w:after="100" w:afterAutospacing="1" w:line="240" w:lineRule="auto"/>
        <w:rPr>
          <w:rFonts w:ascii="Arial" w:eastAsia="Times New Roman" w:hAnsi="Arial" w:cs="Arial"/>
        </w:rPr>
      </w:pPr>
      <w:r w:rsidRPr="0060367D">
        <w:rPr>
          <w:rFonts w:ascii="Arial" w:eastAsia="Times New Roman" w:hAnsi="Arial" w:cs="Arial"/>
        </w:rPr>
        <w:t xml:space="preserve">DISCOM Association: Option for Multiple DISCOM needs to be enabled. </w:t>
      </w:r>
    </w:p>
    <w:p w14:paraId="23C880E4" w14:textId="77777777" w:rsidR="00287CFA" w:rsidRPr="0060367D" w:rsidRDefault="00287CFA" w:rsidP="00287CFA">
      <w:pPr>
        <w:pStyle w:val="NormalWeb"/>
        <w:rPr>
          <w:rFonts w:ascii="Arial" w:hAnsi="Arial" w:cs="Arial"/>
          <w:sz w:val="22"/>
          <w:szCs w:val="22"/>
        </w:rPr>
      </w:pPr>
      <w:r w:rsidRPr="0060367D">
        <w:rPr>
          <w:rFonts w:ascii="Segoe UI Symbol" w:hAnsi="Segoe UI Symbol" w:cs="Segoe UI Symbol"/>
          <w:sz w:val="22"/>
          <w:szCs w:val="22"/>
        </w:rPr>
        <w:t>☐</w:t>
      </w:r>
      <w:r w:rsidRPr="0060367D">
        <w:rPr>
          <w:rFonts w:ascii="Arial" w:hAnsi="Arial" w:cs="Arial"/>
          <w:sz w:val="22"/>
          <w:szCs w:val="22"/>
        </w:rPr>
        <w:t xml:space="preserve"> TPCODL</w:t>
      </w:r>
      <w:r w:rsidRPr="0060367D">
        <w:rPr>
          <w:rFonts w:ascii="Arial" w:hAnsi="Arial" w:cs="Arial"/>
          <w:sz w:val="22"/>
          <w:szCs w:val="22"/>
        </w:rPr>
        <w:br/>
      </w:r>
      <w:r w:rsidRPr="0060367D">
        <w:rPr>
          <w:rFonts w:ascii="Segoe UI Symbol" w:hAnsi="Segoe UI Symbol" w:cs="Segoe UI Symbol"/>
          <w:sz w:val="22"/>
          <w:szCs w:val="22"/>
        </w:rPr>
        <w:t>☐</w:t>
      </w:r>
      <w:r w:rsidRPr="0060367D">
        <w:rPr>
          <w:rFonts w:ascii="Arial" w:hAnsi="Arial" w:cs="Arial"/>
          <w:sz w:val="22"/>
          <w:szCs w:val="22"/>
        </w:rPr>
        <w:t xml:space="preserve"> TPNODL</w:t>
      </w:r>
      <w:r w:rsidRPr="0060367D">
        <w:rPr>
          <w:rFonts w:ascii="Arial" w:hAnsi="Arial" w:cs="Arial"/>
          <w:sz w:val="22"/>
          <w:szCs w:val="22"/>
        </w:rPr>
        <w:br/>
      </w:r>
      <w:r w:rsidRPr="0060367D">
        <w:rPr>
          <w:rFonts w:ascii="Segoe UI Symbol" w:hAnsi="Segoe UI Symbol" w:cs="Segoe UI Symbol"/>
          <w:sz w:val="22"/>
          <w:szCs w:val="22"/>
        </w:rPr>
        <w:t>☐</w:t>
      </w:r>
      <w:r w:rsidRPr="0060367D">
        <w:rPr>
          <w:rFonts w:ascii="Arial" w:hAnsi="Arial" w:cs="Arial"/>
          <w:sz w:val="22"/>
          <w:szCs w:val="22"/>
        </w:rPr>
        <w:t xml:space="preserve"> TPSODL</w:t>
      </w:r>
      <w:r w:rsidRPr="0060367D">
        <w:rPr>
          <w:rFonts w:ascii="Arial" w:hAnsi="Arial" w:cs="Arial"/>
          <w:sz w:val="22"/>
          <w:szCs w:val="22"/>
        </w:rPr>
        <w:br/>
      </w:r>
      <w:r w:rsidRPr="0060367D">
        <w:rPr>
          <w:rFonts w:ascii="Segoe UI Symbol" w:hAnsi="Segoe UI Symbol" w:cs="Segoe UI Symbol"/>
          <w:sz w:val="22"/>
          <w:szCs w:val="22"/>
        </w:rPr>
        <w:t>☐</w:t>
      </w:r>
      <w:r w:rsidRPr="0060367D">
        <w:rPr>
          <w:rFonts w:ascii="Arial" w:hAnsi="Arial" w:cs="Arial"/>
          <w:sz w:val="22"/>
          <w:szCs w:val="22"/>
        </w:rPr>
        <w:t xml:space="preserve"> TPWODL</w:t>
      </w:r>
    </w:p>
    <w:p w14:paraId="5E057E5F" w14:textId="77777777" w:rsidR="00287CFA" w:rsidRPr="00AB5E8C" w:rsidRDefault="00287CFA" w:rsidP="00287CFA">
      <w:pPr>
        <w:spacing w:before="100" w:beforeAutospacing="1" w:after="100" w:afterAutospacing="1" w:line="240" w:lineRule="auto"/>
        <w:rPr>
          <w:rFonts w:ascii="Arial" w:eastAsia="Times New Roman" w:hAnsi="Arial" w:cs="Arial"/>
        </w:rPr>
      </w:pPr>
      <w:r w:rsidRPr="0060367D">
        <w:rPr>
          <w:rFonts w:ascii="Arial" w:eastAsia="Times New Roman" w:hAnsi="Arial" w:cs="Arial"/>
        </w:rPr>
        <w:lastRenderedPageBreak/>
        <w:t>Category</w:t>
      </w:r>
      <w:r w:rsidRPr="0060367D">
        <w:rPr>
          <w:rFonts w:ascii="Arial" w:eastAsia="Times New Roman" w:hAnsi="Arial" w:cs="Arial"/>
        </w:rPr>
        <w:br/>
      </w:r>
      <w:r w:rsidRPr="0060367D">
        <w:rPr>
          <w:rFonts w:ascii="Segoe UI Symbol" w:eastAsia="Times New Roman" w:hAnsi="Segoe UI Symbol" w:cs="Segoe UI Symbol"/>
        </w:rPr>
        <w:t>☐</w:t>
      </w:r>
      <w:r w:rsidRPr="0060367D">
        <w:rPr>
          <w:rFonts w:ascii="Arial" w:eastAsia="Times New Roman" w:hAnsi="Arial" w:cs="Arial"/>
        </w:rPr>
        <w:t xml:space="preserve"> Supplier</w:t>
      </w:r>
      <w:r w:rsidRPr="0060367D">
        <w:rPr>
          <w:rFonts w:ascii="Arial" w:eastAsia="Times New Roman" w:hAnsi="Arial" w:cs="Arial"/>
        </w:rPr>
        <w:br/>
      </w:r>
      <w:r w:rsidRPr="0060367D">
        <w:rPr>
          <w:rFonts w:ascii="Segoe UI Symbol" w:eastAsia="Times New Roman" w:hAnsi="Segoe UI Symbol" w:cs="Segoe UI Symbol"/>
        </w:rPr>
        <w:t>☐</w:t>
      </w:r>
      <w:r w:rsidRPr="0060367D">
        <w:rPr>
          <w:rFonts w:ascii="Arial" w:eastAsia="Times New Roman" w:hAnsi="Arial" w:cs="Arial"/>
        </w:rPr>
        <w:t xml:space="preserve"> Service Provider</w:t>
      </w:r>
      <w:r w:rsidRPr="0060367D">
        <w:rPr>
          <w:rFonts w:ascii="Arial" w:eastAsia="Times New Roman" w:hAnsi="Arial" w:cs="Arial"/>
        </w:rPr>
        <w:br/>
      </w:r>
      <w:r w:rsidRPr="0060367D">
        <w:rPr>
          <w:rFonts w:ascii="Segoe UI Symbol" w:eastAsia="Times New Roman" w:hAnsi="Segoe UI Symbol" w:cs="Segoe UI Symbol"/>
        </w:rPr>
        <w:t>☐</w:t>
      </w:r>
      <w:r w:rsidRPr="0060367D">
        <w:rPr>
          <w:rFonts w:ascii="Arial" w:eastAsia="Times New Roman" w:hAnsi="Arial" w:cs="Arial"/>
        </w:rPr>
        <w:t xml:space="preserve"> Both</w:t>
      </w:r>
    </w:p>
    <w:p w14:paraId="13CDF0A9" w14:textId="77777777" w:rsidR="00287CFA" w:rsidRPr="00AB5E8C" w:rsidRDefault="00287CFA" w:rsidP="00287CFA">
      <w:pPr>
        <w:spacing w:before="100" w:beforeAutospacing="1" w:after="100" w:afterAutospacing="1" w:line="240" w:lineRule="auto"/>
        <w:rPr>
          <w:rFonts w:ascii="Arial" w:eastAsia="Times New Roman" w:hAnsi="Arial" w:cs="Arial"/>
        </w:rPr>
      </w:pPr>
      <w:r w:rsidRPr="00AB5E8C">
        <w:rPr>
          <w:rFonts w:ascii="Arial" w:eastAsia="Times New Roman" w:hAnsi="Arial" w:cs="Arial"/>
        </w:rPr>
        <w:t>Origin</w:t>
      </w:r>
      <w:r w:rsidRPr="00AB5E8C">
        <w:rPr>
          <w:rFonts w:ascii="Arial" w:eastAsia="Times New Roman" w:hAnsi="Arial" w:cs="Arial"/>
        </w:rPr>
        <w:br/>
      </w:r>
      <w:r w:rsidRPr="00AB5E8C">
        <w:rPr>
          <w:rFonts w:ascii="Segoe UI Symbol" w:eastAsia="Times New Roman" w:hAnsi="Segoe UI Symbol" w:cs="Segoe UI Symbol"/>
        </w:rPr>
        <w:t>☐</w:t>
      </w:r>
      <w:r w:rsidRPr="00AB5E8C">
        <w:rPr>
          <w:rFonts w:ascii="Arial" w:eastAsia="Times New Roman" w:hAnsi="Arial" w:cs="Arial"/>
        </w:rPr>
        <w:t xml:space="preserve"> Odisha</w:t>
      </w:r>
      <w:r w:rsidRPr="00AB5E8C">
        <w:rPr>
          <w:rFonts w:ascii="Arial" w:eastAsia="Times New Roman" w:hAnsi="Arial" w:cs="Arial"/>
        </w:rPr>
        <w:br/>
      </w:r>
      <w:r w:rsidRPr="00AB5E8C">
        <w:rPr>
          <w:rFonts w:ascii="Segoe UI Symbol" w:eastAsia="Times New Roman" w:hAnsi="Segoe UI Symbol" w:cs="Segoe UI Symbol"/>
        </w:rPr>
        <w:t>☐</w:t>
      </w:r>
      <w:r w:rsidRPr="00AB5E8C">
        <w:rPr>
          <w:rFonts w:ascii="Arial" w:eastAsia="Times New Roman" w:hAnsi="Arial" w:cs="Arial"/>
        </w:rPr>
        <w:t xml:space="preserve"> Outside Odisha</w:t>
      </w:r>
    </w:p>
    <w:p w14:paraId="5E963751" w14:textId="77777777" w:rsidR="00287CFA" w:rsidRPr="00AB5E8C" w:rsidRDefault="00287CFA" w:rsidP="00287CFA">
      <w:pPr>
        <w:spacing w:before="100" w:beforeAutospacing="1" w:after="100" w:afterAutospacing="1" w:line="240" w:lineRule="auto"/>
        <w:rPr>
          <w:rFonts w:ascii="Arial" w:eastAsia="Times New Roman" w:hAnsi="Arial" w:cs="Arial"/>
        </w:rPr>
      </w:pPr>
      <w:r w:rsidRPr="00AB5E8C">
        <w:rPr>
          <w:rFonts w:ascii="Arial" w:eastAsia="Times New Roman" w:hAnsi="Arial" w:cs="Arial"/>
        </w:rPr>
        <w:t>Industry Category</w:t>
      </w:r>
      <w:r w:rsidRPr="00AB5E8C">
        <w:rPr>
          <w:rFonts w:ascii="Arial" w:eastAsia="Times New Roman" w:hAnsi="Arial" w:cs="Arial"/>
        </w:rPr>
        <w:br/>
      </w:r>
      <w:r w:rsidRPr="00AB5E8C">
        <w:rPr>
          <w:rFonts w:ascii="Segoe UI Symbol" w:eastAsia="Times New Roman" w:hAnsi="Segoe UI Symbol" w:cs="Segoe UI Symbol"/>
        </w:rPr>
        <w:t>☐</w:t>
      </w:r>
      <w:r w:rsidRPr="00AB5E8C">
        <w:rPr>
          <w:rFonts w:ascii="Arial" w:eastAsia="Times New Roman" w:hAnsi="Arial" w:cs="Arial"/>
        </w:rPr>
        <w:t xml:space="preserve"> MSME</w:t>
      </w:r>
      <w:r w:rsidRPr="00AB5E8C">
        <w:rPr>
          <w:rFonts w:ascii="Arial" w:eastAsia="Times New Roman" w:hAnsi="Arial" w:cs="Arial"/>
        </w:rPr>
        <w:br/>
      </w:r>
      <w:r w:rsidRPr="00AB5E8C">
        <w:rPr>
          <w:rFonts w:ascii="Segoe UI Symbol" w:eastAsia="Times New Roman" w:hAnsi="Segoe UI Symbol" w:cs="Segoe UI Symbol"/>
        </w:rPr>
        <w:t>☐</w:t>
      </w:r>
      <w:r w:rsidRPr="00AB5E8C">
        <w:rPr>
          <w:rFonts w:ascii="Arial" w:eastAsia="Times New Roman" w:hAnsi="Arial" w:cs="Arial"/>
        </w:rPr>
        <w:t xml:space="preserve"> Non-MSME</w:t>
      </w:r>
    </w:p>
    <w:p w14:paraId="43D519E8" w14:textId="77777777" w:rsidR="00287CFA" w:rsidRPr="00AB5E8C" w:rsidRDefault="00287CFA" w:rsidP="00287CFA">
      <w:pPr>
        <w:spacing w:before="100" w:beforeAutospacing="1" w:after="100" w:afterAutospacing="1" w:line="240" w:lineRule="auto"/>
        <w:rPr>
          <w:rFonts w:ascii="Arial" w:eastAsia="Times New Roman" w:hAnsi="Arial" w:cs="Arial"/>
        </w:rPr>
      </w:pPr>
      <w:r w:rsidRPr="00AB5E8C">
        <w:rPr>
          <w:rFonts w:ascii="Arial" w:eastAsia="Times New Roman" w:hAnsi="Arial" w:cs="Arial"/>
        </w:rPr>
        <w:t>Applicant Category</w:t>
      </w:r>
    </w:p>
    <w:p w14:paraId="614FC04E" w14:textId="77777777" w:rsidR="00287CFA" w:rsidRPr="00AB5E8C" w:rsidRDefault="00287CFA" w:rsidP="00287CFA">
      <w:pPr>
        <w:pStyle w:val="NoSpacing"/>
        <w:rPr>
          <w:rFonts w:ascii="Arial" w:eastAsia="Times New Roman" w:hAnsi="Arial" w:cs="Arial"/>
        </w:rPr>
      </w:pPr>
      <w:r w:rsidRPr="00AB5E8C">
        <w:rPr>
          <w:rFonts w:ascii="Segoe UI Symbol" w:eastAsia="Times New Roman" w:hAnsi="Segoe UI Symbol" w:cs="Segoe UI Symbol"/>
        </w:rPr>
        <w:t>☐</w:t>
      </w:r>
      <w:r w:rsidRPr="00AB5E8C">
        <w:rPr>
          <w:rFonts w:ascii="Arial" w:eastAsia="Times New Roman" w:hAnsi="Arial" w:cs="Arial"/>
        </w:rPr>
        <w:t xml:space="preserve"> General Category</w:t>
      </w:r>
    </w:p>
    <w:p w14:paraId="4B91672C" w14:textId="77777777" w:rsidR="00287CFA" w:rsidRPr="00AB5E8C" w:rsidRDefault="00287CFA" w:rsidP="00287CFA">
      <w:pPr>
        <w:pStyle w:val="NoSpacing"/>
        <w:rPr>
          <w:rFonts w:ascii="Arial" w:eastAsia="Times New Roman" w:hAnsi="Arial" w:cs="Arial"/>
        </w:rPr>
      </w:pPr>
      <w:r w:rsidRPr="00AB5E8C">
        <w:rPr>
          <w:rFonts w:ascii="Segoe UI Symbol" w:eastAsia="Times New Roman" w:hAnsi="Segoe UI Symbol" w:cs="Segoe UI Symbol"/>
        </w:rPr>
        <w:t>☐</w:t>
      </w:r>
      <w:r w:rsidRPr="00AB5E8C">
        <w:rPr>
          <w:rFonts w:ascii="Arial" w:eastAsia="Times New Roman" w:hAnsi="Arial" w:cs="Arial"/>
        </w:rPr>
        <w:t xml:space="preserve"> Affirmative Category (SC/ ST, Women from marginalized communities &amp; Persons with Disabilities)</w:t>
      </w:r>
    </w:p>
    <w:p w14:paraId="242FDFF9" w14:textId="77777777" w:rsidR="00287CFA" w:rsidRPr="00AB5E8C" w:rsidRDefault="00287CFA" w:rsidP="00287CFA">
      <w:pPr>
        <w:spacing w:before="100" w:beforeAutospacing="1" w:after="100" w:afterAutospacing="1" w:line="240" w:lineRule="auto"/>
        <w:rPr>
          <w:rFonts w:ascii="Arial" w:eastAsia="Times New Roman" w:hAnsi="Arial" w:cs="Arial"/>
        </w:rPr>
      </w:pPr>
      <w:r w:rsidRPr="00AB5E8C">
        <w:rPr>
          <w:rFonts w:ascii="Arial" w:eastAsia="Times New Roman" w:hAnsi="Arial" w:cs="Arial"/>
        </w:rPr>
        <w:t>Association with TP Odisha DISCOMs</w:t>
      </w:r>
    </w:p>
    <w:p w14:paraId="5BB016E4" w14:textId="77777777" w:rsidR="00287CFA" w:rsidRPr="00AB5E8C" w:rsidRDefault="00287CFA" w:rsidP="00287CFA">
      <w:pPr>
        <w:spacing w:before="100" w:beforeAutospacing="1" w:after="100" w:afterAutospacing="1" w:line="240" w:lineRule="auto"/>
        <w:rPr>
          <w:rFonts w:ascii="Arial" w:eastAsia="Times New Roman" w:hAnsi="Arial" w:cs="Arial"/>
        </w:rPr>
      </w:pPr>
      <w:r w:rsidRPr="00AB5E8C">
        <w:rPr>
          <w:rFonts w:ascii="Segoe UI Symbol" w:eastAsia="Times New Roman" w:hAnsi="Segoe UI Symbol" w:cs="Segoe UI Symbol"/>
        </w:rPr>
        <w:t>☐</w:t>
      </w:r>
      <w:r w:rsidRPr="00AB5E8C">
        <w:rPr>
          <w:rFonts w:ascii="Arial" w:eastAsia="Times New Roman" w:hAnsi="Arial" w:cs="Arial"/>
        </w:rPr>
        <w:t xml:space="preserve"> &lt;1 Year</w:t>
      </w:r>
      <w:r w:rsidRPr="00AB5E8C">
        <w:rPr>
          <w:rFonts w:ascii="Arial" w:eastAsia="Times New Roman" w:hAnsi="Arial" w:cs="Arial"/>
        </w:rPr>
        <w:br/>
      </w:r>
      <w:r w:rsidRPr="00AB5E8C">
        <w:rPr>
          <w:rFonts w:ascii="Segoe UI Symbol" w:eastAsia="Times New Roman" w:hAnsi="Segoe UI Symbol" w:cs="Segoe UI Symbol"/>
        </w:rPr>
        <w:t>☐</w:t>
      </w:r>
      <w:r w:rsidRPr="00AB5E8C">
        <w:rPr>
          <w:rFonts w:ascii="Arial" w:eastAsia="Times New Roman" w:hAnsi="Arial" w:cs="Arial"/>
        </w:rPr>
        <w:t xml:space="preserve"> 1–3 Years</w:t>
      </w:r>
      <w:r w:rsidRPr="00AB5E8C">
        <w:rPr>
          <w:rFonts w:ascii="Arial" w:eastAsia="Times New Roman" w:hAnsi="Arial" w:cs="Arial"/>
        </w:rPr>
        <w:br/>
      </w:r>
      <w:r w:rsidRPr="00AB5E8C">
        <w:rPr>
          <w:rFonts w:ascii="Segoe UI Symbol" w:eastAsia="Times New Roman" w:hAnsi="Segoe UI Symbol" w:cs="Segoe UI Symbol"/>
        </w:rPr>
        <w:t>☐</w:t>
      </w:r>
      <w:r w:rsidRPr="00AB5E8C">
        <w:rPr>
          <w:rFonts w:ascii="Arial" w:eastAsia="Times New Roman" w:hAnsi="Arial" w:cs="Arial"/>
        </w:rPr>
        <w:t xml:space="preserve"> 3–5 Years</w:t>
      </w:r>
      <w:r w:rsidRPr="00AB5E8C">
        <w:rPr>
          <w:rFonts w:ascii="Arial" w:eastAsia="Times New Roman" w:hAnsi="Arial" w:cs="Arial"/>
        </w:rPr>
        <w:br/>
      </w:r>
      <w:r w:rsidRPr="00AB5E8C">
        <w:rPr>
          <w:rFonts w:ascii="Segoe UI Symbol" w:eastAsia="Times New Roman" w:hAnsi="Segoe UI Symbol" w:cs="Segoe UI Symbol"/>
        </w:rPr>
        <w:t>☐</w:t>
      </w:r>
      <w:r w:rsidRPr="00AB5E8C">
        <w:rPr>
          <w:rFonts w:ascii="Arial" w:eastAsia="Times New Roman" w:hAnsi="Arial" w:cs="Arial"/>
        </w:rPr>
        <w:t xml:space="preserve"> &gt;5 Years</w:t>
      </w:r>
    </w:p>
    <w:p w14:paraId="0D6B14F4" w14:textId="77777777" w:rsidR="00287CFA" w:rsidRPr="00AB5E8C" w:rsidRDefault="00287CFA" w:rsidP="00287CFA">
      <w:pPr>
        <w:spacing w:before="100" w:beforeAutospacing="1" w:after="100" w:afterAutospacing="1" w:line="240" w:lineRule="auto"/>
        <w:rPr>
          <w:rFonts w:ascii="Arial" w:eastAsia="Times New Roman" w:hAnsi="Arial" w:cs="Arial"/>
        </w:rPr>
      </w:pPr>
      <w:r w:rsidRPr="00AB5E8C">
        <w:rPr>
          <w:rFonts w:ascii="Arial" w:eastAsia="Times New Roman" w:hAnsi="Arial" w:cs="Arial"/>
        </w:rPr>
        <w:t>Any ongoing contract with TP Odisha DISCOMs</w:t>
      </w:r>
    </w:p>
    <w:p w14:paraId="600F8C3C" w14:textId="77777777" w:rsidR="00287CFA" w:rsidRDefault="00287CFA" w:rsidP="00287CFA">
      <w:pPr>
        <w:spacing w:before="100" w:beforeAutospacing="1" w:after="100" w:afterAutospacing="1" w:line="240" w:lineRule="auto"/>
      </w:pPr>
      <w:r w:rsidRPr="00AB5E8C">
        <w:rPr>
          <w:rFonts w:ascii="Segoe UI Symbol" w:eastAsia="Times New Roman" w:hAnsi="Segoe UI Symbol" w:cs="Segoe UI Symbol"/>
        </w:rPr>
        <w:t>☐</w:t>
      </w:r>
      <w:r w:rsidRPr="00AB5E8C">
        <w:rPr>
          <w:rFonts w:ascii="Arial" w:eastAsia="Times New Roman" w:hAnsi="Arial" w:cs="Arial"/>
        </w:rPr>
        <w:t xml:space="preserve"> Yes</w:t>
      </w:r>
      <w:r w:rsidRPr="00AB5E8C">
        <w:rPr>
          <w:rFonts w:ascii="Arial" w:eastAsia="Times New Roman" w:hAnsi="Arial" w:cs="Arial"/>
        </w:rPr>
        <w:br/>
      </w:r>
      <w:r w:rsidRPr="00AB5E8C">
        <w:rPr>
          <w:rFonts w:ascii="Segoe UI Symbol" w:eastAsia="Times New Roman" w:hAnsi="Segoe UI Symbol" w:cs="Segoe UI Symbol"/>
        </w:rPr>
        <w:t>☐</w:t>
      </w:r>
      <w:r w:rsidRPr="00AB5E8C">
        <w:rPr>
          <w:rFonts w:ascii="Arial" w:eastAsia="Times New Roman" w:hAnsi="Arial" w:cs="Arial"/>
        </w:rPr>
        <w:t xml:space="preserve"> No</w:t>
      </w:r>
    </w:p>
    <w:p w14:paraId="4F83D175" w14:textId="0F4D247A" w:rsidR="001A0790" w:rsidRDefault="00287CFA">
      <w:pPr>
        <w:pStyle w:val="Heading2"/>
      </w:pPr>
      <w:r>
        <w:t>Part B – Vendor ESG Questionnaire</w:t>
      </w:r>
    </w:p>
    <w:tbl>
      <w:tblPr>
        <w:tblW w:w="96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471"/>
        <w:gridCol w:w="4804"/>
        <w:gridCol w:w="1214"/>
        <w:gridCol w:w="1295"/>
      </w:tblGrid>
      <w:tr w:rsidR="005702EB" w:rsidRPr="005702EB" w14:paraId="76F17F00" w14:textId="77777777" w:rsidTr="00823E97">
        <w:trPr>
          <w:trHeight w:val="406"/>
          <w:tblHeader/>
        </w:trPr>
        <w:tc>
          <w:tcPr>
            <w:tcW w:w="891" w:type="dxa"/>
            <w:shd w:val="clear" w:color="auto" w:fill="auto"/>
            <w:vAlign w:val="center"/>
            <w:hideMark/>
          </w:tcPr>
          <w:p w14:paraId="73AADA90" w14:textId="77777777" w:rsidR="005702EB" w:rsidRPr="005702EB" w:rsidRDefault="005702EB" w:rsidP="005702EB">
            <w:pPr>
              <w:spacing w:after="0" w:line="240" w:lineRule="auto"/>
              <w:jc w:val="center"/>
              <w:rPr>
                <w:rFonts w:ascii="Calibri" w:eastAsia="Times New Roman" w:hAnsi="Calibri" w:cs="Calibri"/>
                <w:b/>
                <w:bCs/>
                <w:color w:val="000000"/>
                <w:sz w:val="18"/>
                <w:szCs w:val="18"/>
              </w:rPr>
            </w:pPr>
            <w:r w:rsidRPr="005702EB">
              <w:rPr>
                <w:rFonts w:ascii="Calibri" w:eastAsia="Times New Roman" w:hAnsi="Calibri" w:cs="Calibri"/>
                <w:b/>
                <w:bCs/>
                <w:color w:val="000000"/>
                <w:sz w:val="18"/>
                <w:szCs w:val="18"/>
              </w:rPr>
              <w:t>Sr. No.</w:t>
            </w:r>
          </w:p>
        </w:tc>
        <w:tc>
          <w:tcPr>
            <w:tcW w:w="1471" w:type="dxa"/>
            <w:shd w:val="clear" w:color="auto" w:fill="auto"/>
            <w:vAlign w:val="center"/>
            <w:hideMark/>
          </w:tcPr>
          <w:p w14:paraId="7C8FB654" w14:textId="77777777" w:rsidR="005702EB" w:rsidRPr="005702EB" w:rsidRDefault="005702EB" w:rsidP="005702EB">
            <w:pPr>
              <w:spacing w:after="0" w:line="240" w:lineRule="auto"/>
              <w:jc w:val="center"/>
              <w:rPr>
                <w:rFonts w:ascii="Calibri" w:eastAsia="Times New Roman" w:hAnsi="Calibri" w:cs="Calibri"/>
                <w:b/>
                <w:bCs/>
                <w:color w:val="000000"/>
                <w:sz w:val="18"/>
                <w:szCs w:val="18"/>
              </w:rPr>
            </w:pPr>
            <w:r w:rsidRPr="005702EB">
              <w:rPr>
                <w:rFonts w:ascii="Calibri" w:eastAsia="Times New Roman" w:hAnsi="Calibri" w:cs="Calibri"/>
                <w:b/>
                <w:bCs/>
                <w:color w:val="000000"/>
                <w:sz w:val="18"/>
                <w:szCs w:val="18"/>
              </w:rPr>
              <w:t>Category</w:t>
            </w:r>
          </w:p>
        </w:tc>
        <w:tc>
          <w:tcPr>
            <w:tcW w:w="4804" w:type="dxa"/>
            <w:shd w:val="clear" w:color="auto" w:fill="auto"/>
            <w:vAlign w:val="center"/>
            <w:hideMark/>
          </w:tcPr>
          <w:p w14:paraId="3052A3A3" w14:textId="77777777" w:rsidR="005702EB" w:rsidRPr="005702EB" w:rsidRDefault="005702EB" w:rsidP="005702EB">
            <w:pPr>
              <w:spacing w:after="0" w:line="240" w:lineRule="auto"/>
              <w:jc w:val="center"/>
              <w:rPr>
                <w:rFonts w:ascii="Calibri" w:eastAsia="Times New Roman" w:hAnsi="Calibri" w:cs="Calibri"/>
                <w:b/>
                <w:bCs/>
                <w:color w:val="000000"/>
                <w:sz w:val="18"/>
                <w:szCs w:val="18"/>
              </w:rPr>
            </w:pPr>
            <w:r w:rsidRPr="005702EB">
              <w:rPr>
                <w:rFonts w:ascii="Calibri" w:eastAsia="Times New Roman" w:hAnsi="Calibri" w:cs="Calibri"/>
                <w:b/>
                <w:bCs/>
                <w:color w:val="000000"/>
                <w:sz w:val="18"/>
                <w:szCs w:val="18"/>
              </w:rPr>
              <w:t>Question Description</w:t>
            </w:r>
          </w:p>
        </w:tc>
        <w:tc>
          <w:tcPr>
            <w:tcW w:w="1214" w:type="dxa"/>
            <w:shd w:val="clear" w:color="auto" w:fill="auto"/>
            <w:vAlign w:val="center"/>
            <w:hideMark/>
          </w:tcPr>
          <w:p w14:paraId="6D5C6613" w14:textId="77777777" w:rsidR="005702EB" w:rsidRPr="005702EB" w:rsidRDefault="005702EB" w:rsidP="005702EB">
            <w:pPr>
              <w:spacing w:after="0" w:line="240" w:lineRule="auto"/>
              <w:jc w:val="center"/>
              <w:rPr>
                <w:rFonts w:ascii="Calibri" w:eastAsia="Times New Roman" w:hAnsi="Calibri" w:cs="Calibri"/>
                <w:b/>
                <w:bCs/>
                <w:color w:val="000000"/>
                <w:sz w:val="18"/>
                <w:szCs w:val="18"/>
              </w:rPr>
            </w:pPr>
            <w:r w:rsidRPr="005702EB">
              <w:rPr>
                <w:rFonts w:ascii="Calibri" w:eastAsia="Times New Roman" w:hAnsi="Calibri" w:cs="Calibri"/>
                <w:b/>
                <w:bCs/>
                <w:color w:val="000000"/>
                <w:sz w:val="18"/>
                <w:szCs w:val="18"/>
              </w:rPr>
              <w:t>Response (Y/N)</w:t>
            </w:r>
          </w:p>
        </w:tc>
        <w:tc>
          <w:tcPr>
            <w:tcW w:w="1295" w:type="dxa"/>
            <w:shd w:val="clear" w:color="auto" w:fill="auto"/>
            <w:vAlign w:val="center"/>
            <w:hideMark/>
          </w:tcPr>
          <w:p w14:paraId="0CC4DA25" w14:textId="77777777" w:rsidR="005702EB" w:rsidRPr="005702EB" w:rsidRDefault="005702EB" w:rsidP="005702EB">
            <w:pPr>
              <w:spacing w:after="0" w:line="240" w:lineRule="auto"/>
              <w:jc w:val="center"/>
              <w:rPr>
                <w:rFonts w:ascii="Calibri" w:eastAsia="Times New Roman" w:hAnsi="Calibri" w:cs="Calibri"/>
                <w:b/>
                <w:bCs/>
                <w:color w:val="000000"/>
                <w:sz w:val="18"/>
                <w:szCs w:val="18"/>
              </w:rPr>
            </w:pPr>
            <w:r w:rsidRPr="005702EB">
              <w:rPr>
                <w:rFonts w:ascii="Calibri" w:eastAsia="Times New Roman" w:hAnsi="Calibri" w:cs="Calibri"/>
                <w:b/>
                <w:bCs/>
                <w:color w:val="000000"/>
                <w:sz w:val="18"/>
                <w:szCs w:val="18"/>
              </w:rPr>
              <w:t>Remarks</w:t>
            </w:r>
          </w:p>
        </w:tc>
      </w:tr>
      <w:tr w:rsidR="005702EB" w:rsidRPr="005702EB" w14:paraId="53BBCAF8" w14:textId="77777777" w:rsidTr="00823E97">
        <w:trPr>
          <w:trHeight w:val="270"/>
        </w:trPr>
        <w:tc>
          <w:tcPr>
            <w:tcW w:w="2362" w:type="dxa"/>
            <w:gridSpan w:val="2"/>
            <w:shd w:val="clear" w:color="auto" w:fill="auto"/>
            <w:vAlign w:val="center"/>
            <w:hideMark/>
          </w:tcPr>
          <w:p w14:paraId="4BCE77FB" w14:textId="5410D3E6"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b/>
                <w:bCs/>
                <w:color w:val="000000"/>
                <w:sz w:val="18"/>
                <w:szCs w:val="18"/>
              </w:rPr>
              <w:t>Organization</w:t>
            </w:r>
          </w:p>
        </w:tc>
        <w:tc>
          <w:tcPr>
            <w:tcW w:w="4804" w:type="dxa"/>
            <w:shd w:val="clear" w:color="auto" w:fill="auto"/>
            <w:vAlign w:val="center"/>
            <w:hideMark/>
          </w:tcPr>
          <w:p w14:paraId="4ADDAE0D" w14:textId="17973F51"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1214" w:type="dxa"/>
            <w:shd w:val="clear" w:color="auto" w:fill="auto"/>
            <w:vAlign w:val="center"/>
            <w:hideMark/>
          </w:tcPr>
          <w:p w14:paraId="356B08B5" w14:textId="2064B9AE"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1295" w:type="dxa"/>
            <w:shd w:val="clear" w:color="auto" w:fill="auto"/>
            <w:vAlign w:val="center"/>
            <w:hideMark/>
          </w:tcPr>
          <w:p w14:paraId="6639D561" w14:textId="533404FA"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72527C68" w14:textId="77777777" w:rsidTr="00823E97">
        <w:trPr>
          <w:trHeight w:val="270"/>
        </w:trPr>
        <w:tc>
          <w:tcPr>
            <w:tcW w:w="891" w:type="dxa"/>
            <w:shd w:val="clear" w:color="auto" w:fill="auto"/>
            <w:vAlign w:val="center"/>
            <w:hideMark/>
          </w:tcPr>
          <w:p w14:paraId="6666790A"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w:t>
            </w:r>
          </w:p>
        </w:tc>
        <w:tc>
          <w:tcPr>
            <w:tcW w:w="1471" w:type="dxa"/>
            <w:vMerge w:val="restart"/>
            <w:shd w:val="clear" w:color="auto" w:fill="auto"/>
            <w:vAlign w:val="center"/>
            <w:hideMark/>
          </w:tcPr>
          <w:p w14:paraId="04A2848A"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Organization</w:t>
            </w:r>
          </w:p>
          <w:p w14:paraId="043E5286" w14:textId="5BA8AAB5"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65F082A5" w14:textId="67AB21BD"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Does your Company have Sustainability Policy at Organization Level? If Yes, please attach</w:t>
            </w:r>
          </w:p>
        </w:tc>
        <w:tc>
          <w:tcPr>
            <w:tcW w:w="1214" w:type="dxa"/>
            <w:shd w:val="clear" w:color="auto" w:fill="auto"/>
            <w:vAlign w:val="center"/>
            <w:hideMark/>
          </w:tcPr>
          <w:p w14:paraId="56D0D4F9"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248736EA" w14:textId="0DAFD094"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1A5B1BCD" w14:textId="77777777" w:rsidTr="00823E97">
        <w:trPr>
          <w:trHeight w:val="406"/>
        </w:trPr>
        <w:tc>
          <w:tcPr>
            <w:tcW w:w="891" w:type="dxa"/>
            <w:shd w:val="clear" w:color="auto" w:fill="auto"/>
            <w:vAlign w:val="center"/>
            <w:hideMark/>
          </w:tcPr>
          <w:p w14:paraId="617B93F8"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2</w:t>
            </w:r>
          </w:p>
        </w:tc>
        <w:tc>
          <w:tcPr>
            <w:tcW w:w="1471" w:type="dxa"/>
            <w:vMerge/>
            <w:shd w:val="clear" w:color="auto" w:fill="auto"/>
            <w:vAlign w:val="center"/>
            <w:hideMark/>
          </w:tcPr>
          <w:p w14:paraId="5CE88A67" w14:textId="20C19CC8"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60126E2D" w14:textId="74D7BCD2"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Do you have sustainable procurement policy in place for your own suppliers? If Yes, please attach</w:t>
            </w:r>
          </w:p>
        </w:tc>
        <w:tc>
          <w:tcPr>
            <w:tcW w:w="1214" w:type="dxa"/>
            <w:shd w:val="clear" w:color="auto" w:fill="auto"/>
            <w:vAlign w:val="center"/>
            <w:hideMark/>
          </w:tcPr>
          <w:p w14:paraId="3E19AF9B"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7A729F6D" w14:textId="2CE16481"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05044D5B" w14:textId="77777777" w:rsidTr="00823E97">
        <w:trPr>
          <w:trHeight w:val="270"/>
        </w:trPr>
        <w:tc>
          <w:tcPr>
            <w:tcW w:w="891" w:type="dxa"/>
            <w:shd w:val="clear" w:color="auto" w:fill="auto"/>
            <w:vAlign w:val="center"/>
            <w:hideMark/>
          </w:tcPr>
          <w:p w14:paraId="34463D0C"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3</w:t>
            </w:r>
          </w:p>
        </w:tc>
        <w:tc>
          <w:tcPr>
            <w:tcW w:w="1471" w:type="dxa"/>
            <w:vMerge/>
            <w:shd w:val="clear" w:color="auto" w:fill="auto"/>
            <w:vAlign w:val="center"/>
            <w:hideMark/>
          </w:tcPr>
          <w:p w14:paraId="05A0CA55" w14:textId="66028C75"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047ED19C"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Does your company do regular assessment of its suppliers on ESG parameters?</w:t>
            </w:r>
          </w:p>
        </w:tc>
        <w:tc>
          <w:tcPr>
            <w:tcW w:w="1214" w:type="dxa"/>
            <w:shd w:val="clear" w:color="auto" w:fill="auto"/>
            <w:vAlign w:val="center"/>
            <w:hideMark/>
          </w:tcPr>
          <w:p w14:paraId="103C0007"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68D9C26A" w14:textId="5DD97F2E"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5784165B" w14:textId="77777777" w:rsidTr="00823E97">
        <w:trPr>
          <w:trHeight w:val="270"/>
        </w:trPr>
        <w:tc>
          <w:tcPr>
            <w:tcW w:w="891" w:type="dxa"/>
            <w:shd w:val="clear" w:color="auto" w:fill="auto"/>
            <w:vAlign w:val="center"/>
            <w:hideMark/>
          </w:tcPr>
          <w:p w14:paraId="11183E4E"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4</w:t>
            </w:r>
          </w:p>
        </w:tc>
        <w:tc>
          <w:tcPr>
            <w:tcW w:w="1471" w:type="dxa"/>
            <w:vMerge/>
            <w:shd w:val="clear" w:color="auto" w:fill="auto"/>
            <w:vAlign w:val="center"/>
            <w:hideMark/>
          </w:tcPr>
          <w:p w14:paraId="6A1AEA2F" w14:textId="3A26F838"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25970197"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Are there ESG risks, or negative impacts identified in your supply chain</w:t>
            </w:r>
          </w:p>
        </w:tc>
        <w:tc>
          <w:tcPr>
            <w:tcW w:w="1214" w:type="dxa"/>
            <w:shd w:val="clear" w:color="auto" w:fill="auto"/>
            <w:vAlign w:val="center"/>
            <w:hideMark/>
          </w:tcPr>
          <w:p w14:paraId="2D24C2A4"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764BDDAC" w14:textId="7BF0EB23"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5456DC6F" w14:textId="77777777" w:rsidTr="00823E97">
        <w:trPr>
          <w:trHeight w:val="270"/>
        </w:trPr>
        <w:tc>
          <w:tcPr>
            <w:tcW w:w="2362" w:type="dxa"/>
            <w:gridSpan w:val="2"/>
            <w:shd w:val="clear" w:color="auto" w:fill="auto"/>
            <w:vAlign w:val="center"/>
            <w:hideMark/>
          </w:tcPr>
          <w:p w14:paraId="06E49E56" w14:textId="477EBC5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b/>
                <w:bCs/>
                <w:color w:val="000000"/>
                <w:sz w:val="18"/>
                <w:szCs w:val="18"/>
              </w:rPr>
              <w:t>Governance</w:t>
            </w:r>
          </w:p>
        </w:tc>
        <w:tc>
          <w:tcPr>
            <w:tcW w:w="4804" w:type="dxa"/>
            <w:shd w:val="clear" w:color="auto" w:fill="auto"/>
            <w:vAlign w:val="center"/>
            <w:hideMark/>
          </w:tcPr>
          <w:p w14:paraId="0B9AEC17" w14:textId="28E2AFBD" w:rsidR="005702EB" w:rsidRPr="005702EB" w:rsidRDefault="005702EB" w:rsidP="005702EB">
            <w:pPr>
              <w:spacing w:after="0" w:line="240" w:lineRule="auto"/>
              <w:rPr>
                <w:rFonts w:ascii="Calibri" w:eastAsia="Times New Roman" w:hAnsi="Calibri" w:cs="Calibri"/>
                <w:color w:val="000000"/>
                <w:sz w:val="18"/>
                <w:szCs w:val="18"/>
              </w:rPr>
            </w:pPr>
          </w:p>
        </w:tc>
        <w:tc>
          <w:tcPr>
            <w:tcW w:w="1214" w:type="dxa"/>
            <w:shd w:val="clear" w:color="auto" w:fill="auto"/>
            <w:vAlign w:val="center"/>
            <w:hideMark/>
          </w:tcPr>
          <w:p w14:paraId="515FD8BA" w14:textId="1B7CA50D"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1295" w:type="dxa"/>
            <w:shd w:val="clear" w:color="auto" w:fill="auto"/>
            <w:vAlign w:val="center"/>
            <w:hideMark/>
          </w:tcPr>
          <w:p w14:paraId="650A39C3" w14:textId="17D4B0D4"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7D63D305" w14:textId="77777777" w:rsidTr="00823E97">
        <w:trPr>
          <w:trHeight w:val="406"/>
        </w:trPr>
        <w:tc>
          <w:tcPr>
            <w:tcW w:w="891" w:type="dxa"/>
            <w:shd w:val="clear" w:color="auto" w:fill="auto"/>
            <w:vAlign w:val="center"/>
            <w:hideMark/>
          </w:tcPr>
          <w:p w14:paraId="23536C10"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5</w:t>
            </w:r>
          </w:p>
        </w:tc>
        <w:tc>
          <w:tcPr>
            <w:tcW w:w="1471" w:type="dxa"/>
            <w:vMerge w:val="restart"/>
            <w:shd w:val="clear" w:color="auto" w:fill="auto"/>
            <w:vAlign w:val="center"/>
            <w:hideMark/>
          </w:tcPr>
          <w:p w14:paraId="2470A2C3"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Governance</w:t>
            </w:r>
          </w:p>
          <w:p w14:paraId="52655E34" w14:textId="3A79E3C9"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15DBDA2B"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Is diversity taken into consideration when appointing board members/ senior management? Do you have an independent director/s?</w:t>
            </w:r>
          </w:p>
        </w:tc>
        <w:tc>
          <w:tcPr>
            <w:tcW w:w="1214" w:type="dxa"/>
            <w:shd w:val="clear" w:color="auto" w:fill="auto"/>
            <w:vAlign w:val="center"/>
            <w:hideMark/>
          </w:tcPr>
          <w:p w14:paraId="2E4D5EF7"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6940FE2C" w14:textId="559064F8"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24E40B7E" w14:textId="77777777" w:rsidTr="00823E97">
        <w:trPr>
          <w:trHeight w:val="406"/>
        </w:trPr>
        <w:tc>
          <w:tcPr>
            <w:tcW w:w="891" w:type="dxa"/>
            <w:shd w:val="clear" w:color="auto" w:fill="auto"/>
            <w:vAlign w:val="center"/>
            <w:hideMark/>
          </w:tcPr>
          <w:p w14:paraId="79A35C60"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6</w:t>
            </w:r>
          </w:p>
        </w:tc>
        <w:tc>
          <w:tcPr>
            <w:tcW w:w="1471" w:type="dxa"/>
            <w:vMerge/>
            <w:shd w:val="clear" w:color="auto" w:fill="auto"/>
            <w:vAlign w:val="center"/>
            <w:hideMark/>
          </w:tcPr>
          <w:p w14:paraId="0B1BCEEE" w14:textId="3BFD69F5"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44DE4445"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 xml:space="preserve">Has your company taken initiatives to ensure ethical practices </w:t>
            </w:r>
            <w:r w:rsidRPr="005702EB">
              <w:rPr>
                <w:rFonts w:ascii="Calibri" w:eastAsia="Times New Roman" w:hAnsi="Calibri" w:cs="Calibri"/>
                <w:color w:val="000000"/>
                <w:sz w:val="18"/>
                <w:szCs w:val="18"/>
              </w:rPr>
              <w:lastRenderedPageBreak/>
              <w:t>at workplace? Please share the details, Policies etc.</w:t>
            </w:r>
          </w:p>
        </w:tc>
        <w:tc>
          <w:tcPr>
            <w:tcW w:w="1214" w:type="dxa"/>
            <w:shd w:val="clear" w:color="auto" w:fill="auto"/>
            <w:vAlign w:val="center"/>
            <w:hideMark/>
          </w:tcPr>
          <w:p w14:paraId="1DEDF3AB"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lastRenderedPageBreak/>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4CA9B07A" w14:textId="1F7E6187"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65F6103E" w14:textId="77777777" w:rsidTr="00823E97">
        <w:trPr>
          <w:trHeight w:val="406"/>
        </w:trPr>
        <w:tc>
          <w:tcPr>
            <w:tcW w:w="891" w:type="dxa"/>
            <w:shd w:val="clear" w:color="auto" w:fill="auto"/>
            <w:vAlign w:val="center"/>
            <w:hideMark/>
          </w:tcPr>
          <w:p w14:paraId="5B99AC13"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7</w:t>
            </w:r>
          </w:p>
        </w:tc>
        <w:tc>
          <w:tcPr>
            <w:tcW w:w="1471" w:type="dxa"/>
            <w:vMerge/>
            <w:shd w:val="clear" w:color="auto" w:fill="auto"/>
            <w:vAlign w:val="center"/>
            <w:hideMark/>
          </w:tcPr>
          <w:p w14:paraId="316B43CC" w14:textId="08EFD499"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7B14BC5A"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Does your company have a formal process to address data security or privacy issues? Please share the details, Policies etc.</w:t>
            </w:r>
          </w:p>
        </w:tc>
        <w:tc>
          <w:tcPr>
            <w:tcW w:w="1214" w:type="dxa"/>
            <w:shd w:val="clear" w:color="auto" w:fill="auto"/>
            <w:vAlign w:val="center"/>
            <w:hideMark/>
          </w:tcPr>
          <w:p w14:paraId="658AC154"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17279E71" w14:textId="4E702CF1"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0F43DD58" w14:textId="77777777" w:rsidTr="00823E97">
        <w:trPr>
          <w:trHeight w:val="270"/>
        </w:trPr>
        <w:tc>
          <w:tcPr>
            <w:tcW w:w="891" w:type="dxa"/>
            <w:shd w:val="clear" w:color="auto" w:fill="auto"/>
            <w:vAlign w:val="center"/>
            <w:hideMark/>
          </w:tcPr>
          <w:p w14:paraId="2BDA0765"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8</w:t>
            </w:r>
          </w:p>
        </w:tc>
        <w:tc>
          <w:tcPr>
            <w:tcW w:w="1471" w:type="dxa"/>
            <w:vMerge/>
            <w:shd w:val="clear" w:color="auto" w:fill="auto"/>
            <w:vAlign w:val="center"/>
            <w:hideMark/>
          </w:tcPr>
          <w:p w14:paraId="665A849B" w14:textId="1A0FF6B6"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399E231F"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Does your company have grievance mechanism for stakeholder issues and track resolution?</w:t>
            </w:r>
          </w:p>
        </w:tc>
        <w:tc>
          <w:tcPr>
            <w:tcW w:w="1214" w:type="dxa"/>
            <w:shd w:val="clear" w:color="auto" w:fill="auto"/>
            <w:vAlign w:val="center"/>
            <w:hideMark/>
          </w:tcPr>
          <w:p w14:paraId="02B63CEC"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244BE95A" w14:textId="4078FC88"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50FAA6A8" w14:textId="77777777" w:rsidTr="00823E97">
        <w:trPr>
          <w:trHeight w:val="406"/>
        </w:trPr>
        <w:tc>
          <w:tcPr>
            <w:tcW w:w="2362" w:type="dxa"/>
            <w:gridSpan w:val="2"/>
            <w:shd w:val="clear" w:color="auto" w:fill="auto"/>
            <w:vAlign w:val="center"/>
            <w:hideMark/>
          </w:tcPr>
          <w:p w14:paraId="45B9F6CD" w14:textId="7309B525"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b/>
                <w:bCs/>
                <w:color w:val="000000"/>
                <w:sz w:val="18"/>
                <w:szCs w:val="18"/>
              </w:rPr>
              <w:t>Environment / Planet</w:t>
            </w:r>
          </w:p>
        </w:tc>
        <w:tc>
          <w:tcPr>
            <w:tcW w:w="4804" w:type="dxa"/>
            <w:shd w:val="clear" w:color="auto" w:fill="auto"/>
            <w:vAlign w:val="center"/>
            <w:hideMark/>
          </w:tcPr>
          <w:p w14:paraId="0A3DE800" w14:textId="59A6F10D" w:rsidR="005702EB" w:rsidRPr="005702EB" w:rsidRDefault="005702EB" w:rsidP="005702EB">
            <w:pPr>
              <w:spacing w:after="0" w:line="240" w:lineRule="auto"/>
              <w:rPr>
                <w:rFonts w:ascii="Calibri" w:eastAsia="Times New Roman" w:hAnsi="Calibri" w:cs="Calibri"/>
                <w:color w:val="000000"/>
                <w:sz w:val="18"/>
                <w:szCs w:val="18"/>
              </w:rPr>
            </w:pPr>
          </w:p>
        </w:tc>
        <w:tc>
          <w:tcPr>
            <w:tcW w:w="1214" w:type="dxa"/>
            <w:shd w:val="clear" w:color="auto" w:fill="auto"/>
            <w:vAlign w:val="center"/>
            <w:hideMark/>
          </w:tcPr>
          <w:p w14:paraId="03F9ED18" w14:textId="747A555D"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1295" w:type="dxa"/>
            <w:shd w:val="clear" w:color="auto" w:fill="auto"/>
            <w:vAlign w:val="center"/>
            <w:hideMark/>
          </w:tcPr>
          <w:p w14:paraId="260961D3" w14:textId="1429C23B"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482E82F8" w14:textId="77777777" w:rsidTr="00823E97">
        <w:trPr>
          <w:trHeight w:val="270"/>
        </w:trPr>
        <w:tc>
          <w:tcPr>
            <w:tcW w:w="891" w:type="dxa"/>
            <w:shd w:val="clear" w:color="auto" w:fill="auto"/>
            <w:vAlign w:val="center"/>
            <w:hideMark/>
          </w:tcPr>
          <w:p w14:paraId="3AD84E0D"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9</w:t>
            </w:r>
          </w:p>
        </w:tc>
        <w:tc>
          <w:tcPr>
            <w:tcW w:w="1471" w:type="dxa"/>
            <w:vMerge w:val="restart"/>
            <w:shd w:val="clear" w:color="auto" w:fill="auto"/>
            <w:vAlign w:val="center"/>
            <w:hideMark/>
          </w:tcPr>
          <w:p w14:paraId="2D0513C2"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Environment / Planet</w:t>
            </w:r>
          </w:p>
          <w:p w14:paraId="17372C74" w14:textId="5EC3B17F"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3AB12EEA" w14:textId="64503C59"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 xml:space="preserve">Does your company have Environmental Policy? If Yes, </w:t>
            </w:r>
            <w:r w:rsidR="00A4049F" w:rsidRPr="005702EB">
              <w:rPr>
                <w:rFonts w:ascii="Calibri" w:eastAsia="Times New Roman" w:hAnsi="Calibri" w:cs="Calibri"/>
                <w:color w:val="000000"/>
                <w:sz w:val="18"/>
                <w:szCs w:val="18"/>
              </w:rPr>
              <w:t>please</w:t>
            </w:r>
            <w:r w:rsidRPr="005702EB">
              <w:rPr>
                <w:rFonts w:ascii="Calibri" w:eastAsia="Times New Roman" w:hAnsi="Calibri" w:cs="Calibri"/>
                <w:color w:val="000000"/>
                <w:sz w:val="18"/>
                <w:szCs w:val="18"/>
              </w:rPr>
              <w:t xml:space="preserve"> attach</w:t>
            </w:r>
          </w:p>
        </w:tc>
        <w:tc>
          <w:tcPr>
            <w:tcW w:w="1214" w:type="dxa"/>
            <w:shd w:val="clear" w:color="auto" w:fill="auto"/>
            <w:vAlign w:val="center"/>
            <w:hideMark/>
          </w:tcPr>
          <w:p w14:paraId="3A619981"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4D4AC32D" w14:textId="210D0536"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64090CB5" w14:textId="77777777" w:rsidTr="00823E97">
        <w:trPr>
          <w:trHeight w:val="406"/>
        </w:trPr>
        <w:tc>
          <w:tcPr>
            <w:tcW w:w="891" w:type="dxa"/>
            <w:shd w:val="clear" w:color="auto" w:fill="auto"/>
            <w:vAlign w:val="center"/>
            <w:hideMark/>
          </w:tcPr>
          <w:p w14:paraId="3B6333F8"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10</w:t>
            </w:r>
          </w:p>
        </w:tc>
        <w:tc>
          <w:tcPr>
            <w:tcW w:w="1471" w:type="dxa"/>
            <w:vMerge/>
            <w:shd w:val="clear" w:color="auto" w:fill="auto"/>
            <w:vAlign w:val="center"/>
            <w:hideMark/>
          </w:tcPr>
          <w:p w14:paraId="67CD7CB2" w14:textId="6F247C28"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51359D11"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Do you have a formal process for waste management including solid wastes, liquid wastes and hazardous waste?</w:t>
            </w:r>
          </w:p>
        </w:tc>
        <w:tc>
          <w:tcPr>
            <w:tcW w:w="1214" w:type="dxa"/>
            <w:shd w:val="clear" w:color="auto" w:fill="auto"/>
            <w:vAlign w:val="center"/>
            <w:hideMark/>
          </w:tcPr>
          <w:p w14:paraId="10D77E4E"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361523BE" w14:textId="0B8DAFCD"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499E14B2" w14:textId="77777777" w:rsidTr="00823E97">
        <w:trPr>
          <w:trHeight w:val="406"/>
        </w:trPr>
        <w:tc>
          <w:tcPr>
            <w:tcW w:w="891" w:type="dxa"/>
            <w:shd w:val="clear" w:color="auto" w:fill="auto"/>
            <w:vAlign w:val="center"/>
            <w:hideMark/>
          </w:tcPr>
          <w:p w14:paraId="4A39700B"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11</w:t>
            </w:r>
          </w:p>
        </w:tc>
        <w:tc>
          <w:tcPr>
            <w:tcW w:w="1471" w:type="dxa"/>
            <w:vMerge/>
            <w:shd w:val="clear" w:color="auto" w:fill="auto"/>
            <w:vAlign w:val="center"/>
            <w:hideMark/>
          </w:tcPr>
          <w:p w14:paraId="188C2C3E" w14:textId="06FFC153"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5489FC9F"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Does your company track greenhouse gas emission? Also, what percentage of own consumption comes from the renewable energy?</w:t>
            </w:r>
          </w:p>
        </w:tc>
        <w:tc>
          <w:tcPr>
            <w:tcW w:w="1214" w:type="dxa"/>
            <w:shd w:val="clear" w:color="auto" w:fill="auto"/>
            <w:vAlign w:val="center"/>
            <w:hideMark/>
          </w:tcPr>
          <w:p w14:paraId="4CAD3F25"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2D5C510C" w14:textId="559E1460"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06FA5B52" w14:textId="77777777" w:rsidTr="00823E97">
        <w:trPr>
          <w:trHeight w:val="541"/>
        </w:trPr>
        <w:tc>
          <w:tcPr>
            <w:tcW w:w="891" w:type="dxa"/>
            <w:shd w:val="clear" w:color="auto" w:fill="auto"/>
            <w:vAlign w:val="center"/>
            <w:hideMark/>
          </w:tcPr>
          <w:p w14:paraId="508CDA9D"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12</w:t>
            </w:r>
          </w:p>
        </w:tc>
        <w:tc>
          <w:tcPr>
            <w:tcW w:w="1471" w:type="dxa"/>
            <w:vMerge/>
            <w:shd w:val="clear" w:color="auto" w:fill="auto"/>
            <w:vAlign w:val="center"/>
            <w:hideMark/>
          </w:tcPr>
          <w:p w14:paraId="46AB8CBB" w14:textId="760E4A25"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3E42B7A7"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Does your company have a formal process for water management including monitoring of water consumption and withdrawals, and if applicable, pretreatment of wastewater?</w:t>
            </w:r>
          </w:p>
        </w:tc>
        <w:tc>
          <w:tcPr>
            <w:tcW w:w="1214" w:type="dxa"/>
            <w:shd w:val="clear" w:color="auto" w:fill="auto"/>
            <w:vAlign w:val="center"/>
            <w:hideMark/>
          </w:tcPr>
          <w:p w14:paraId="208C53B7"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42746959" w14:textId="2C809CF7"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7BFAA634" w14:textId="77777777" w:rsidTr="00823E97">
        <w:trPr>
          <w:trHeight w:val="406"/>
        </w:trPr>
        <w:tc>
          <w:tcPr>
            <w:tcW w:w="7166" w:type="dxa"/>
            <w:gridSpan w:val="3"/>
            <w:shd w:val="clear" w:color="auto" w:fill="auto"/>
            <w:vAlign w:val="center"/>
            <w:hideMark/>
          </w:tcPr>
          <w:p w14:paraId="5D50F616" w14:textId="4149E5A2"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b/>
                <w:bCs/>
                <w:color w:val="000000"/>
                <w:sz w:val="18"/>
                <w:szCs w:val="18"/>
              </w:rPr>
              <w:t>Green Technology / Innovation</w:t>
            </w:r>
          </w:p>
        </w:tc>
        <w:tc>
          <w:tcPr>
            <w:tcW w:w="1214" w:type="dxa"/>
            <w:shd w:val="clear" w:color="auto" w:fill="auto"/>
            <w:vAlign w:val="center"/>
            <w:hideMark/>
          </w:tcPr>
          <w:p w14:paraId="05FD87E2" w14:textId="1F75D39F"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1295" w:type="dxa"/>
            <w:shd w:val="clear" w:color="auto" w:fill="auto"/>
            <w:vAlign w:val="center"/>
            <w:hideMark/>
          </w:tcPr>
          <w:p w14:paraId="6A528D11" w14:textId="06442F37"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6A9D8D33" w14:textId="77777777" w:rsidTr="00823E97">
        <w:trPr>
          <w:trHeight w:val="541"/>
        </w:trPr>
        <w:tc>
          <w:tcPr>
            <w:tcW w:w="891" w:type="dxa"/>
            <w:shd w:val="clear" w:color="auto" w:fill="auto"/>
            <w:vAlign w:val="center"/>
            <w:hideMark/>
          </w:tcPr>
          <w:p w14:paraId="59C721B5"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13</w:t>
            </w:r>
          </w:p>
        </w:tc>
        <w:tc>
          <w:tcPr>
            <w:tcW w:w="1471" w:type="dxa"/>
            <w:vMerge w:val="restart"/>
            <w:shd w:val="clear" w:color="auto" w:fill="auto"/>
            <w:vAlign w:val="center"/>
            <w:hideMark/>
          </w:tcPr>
          <w:p w14:paraId="7E921361"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Green Technology / Innovation</w:t>
            </w:r>
          </w:p>
          <w:p w14:paraId="476510AB" w14:textId="7A4D2DF1" w:rsidR="005702EB" w:rsidRPr="005702EB" w:rsidRDefault="005702EB" w:rsidP="005702EB">
            <w:pPr>
              <w:spacing w:after="0" w:line="240" w:lineRule="auto"/>
              <w:rPr>
                <w:rFonts w:ascii="Calibri" w:eastAsia="Times New Roman" w:hAnsi="Calibri" w:cs="Calibri"/>
                <w:color w:val="000000"/>
                <w:sz w:val="18"/>
                <w:szCs w:val="18"/>
              </w:rPr>
            </w:pPr>
          </w:p>
        </w:tc>
        <w:tc>
          <w:tcPr>
            <w:tcW w:w="4804" w:type="dxa"/>
            <w:shd w:val="clear" w:color="auto" w:fill="auto"/>
            <w:vAlign w:val="center"/>
            <w:hideMark/>
          </w:tcPr>
          <w:p w14:paraId="0B3D49E4"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Are your facility/ Product/ Services provided by you is based on green design, green production, green packaging or green logistics considerations? Please elaborate.</w:t>
            </w:r>
          </w:p>
        </w:tc>
        <w:tc>
          <w:tcPr>
            <w:tcW w:w="1214" w:type="dxa"/>
            <w:shd w:val="clear" w:color="auto" w:fill="auto"/>
            <w:vAlign w:val="center"/>
            <w:hideMark/>
          </w:tcPr>
          <w:p w14:paraId="4948542B"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76D1D321" w14:textId="00D40A28"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1F91F83A" w14:textId="77777777" w:rsidTr="00823E97">
        <w:trPr>
          <w:trHeight w:val="541"/>
        </w:trPr>
        <w:tc>
          <w:tcPr>
            <w:tcW w:w="891" w:type="dxa"/>
            <w:shd w:val="clear" w:color="auto" w:fill="auto"/>
            <w:vAlign w:val="center"/>
            <w:hideMark/>
          </w:tcPr>
          <w:p w14:paraId="393ED33E"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14</w:t>
            </w:r>
          </w:p>
        </w:tc>
        <w:tc>
          <w:tcPr>
            <w:tcW w:w="1471" w:type="dxa"/>
            <w:vMerge/>
            <w:shd w:val="clear" w:color="auto" w:fill="auto"/>
            <w:vAlign w:val="center"/>
            <w:hideMark/>
          </w:tcPr>
          <w:p w14:paraId="3A3AB2B6" w14:textId="700E248C"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78E6CB01"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Do your products or services have any environmental or social features or benefits (e.g. environmental/energy certification, ecolabels, fair trade certification, etc.)?</w:t>
            </w:r>
          </w:p>
        </w:tc>
        <w:tc>
          <w:tcPr>
            <w:tcW w:w="1214" w:type="dxa"/>
            <w:shd w:val="clear" w:color="auto" w:fill="auto"/>
            <w:vAlign w:val="center"/>
            <w:hideMark/>
          </w:tcPr>
          <w:p w14:paraId="4906CBDD"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24C7C9B5" w14:textId="61964458"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670497F5" w14:textId="77777777" w:rsidTr="00823E97">
        <w:trPr>
          <w:trHeight w:val="270"/>
        </w:trPr>
        <w:tc>
          <w:tcPr>
            <w:tcW w:w="7166" w:type="dxa"/>
            <w:gridSpan w:val="3"/>
            <w:shd w:val="clear" w:color="auto" w:fill="auto"/>
            <w:vAlign w:val="center"/>
            <w:hideMark/>
          </w:tcPr>
          <w:p w14:paraId="61DF5355" w14:textId="1881A9F1"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b/>
                <w:bCs/>
                <w:color w:val="000000"/>
                <w:sz w:val="18"/>
                <w:szCs w:val="18"/>
              </w:rPr>
              <w:t>Social / People</w:t>
            </w:r>
          </w:p>
        </w:tc>
        <w:tc>
          <w:tcPr>
            <w:tcW w:w="1214" w:type="dxa"/>
            <w:shd w:val="clear" w:color="auto" w:fill="auto"/>
            <w:vAlign w:val="center"/>
            <w:hideMark/>
          </w:tcPr>
          <w:p w14:paraId="4F8CCE6D" w14:textId="55CEC179"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1295" w:type="dxa"/>
            <w:shd w:val="clear" w:color="auto" w:fill="auto"/>
            <w:vAlign w:val="center"/>
            <w:hideMark/>
          </w:tcPr>
          <w:p w14:paraId="67D810AC" w14:textId="77E1277B"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2B85820F" w14:textId="77777777" w:rsidTr="00823E97">
        <w:trPr>
          <w:trHeight w:val="406"/>
        </w:trPr>
        <w:tc>
          <w:tcPr>
            <w:tcW w:w="891" w:type="dxa"/>
            <w:shd w:val="clear" w:color="auto" w:fill="auto"/>
            <w:vAlign w:val="center"/>
            <w:hideMark/>
          </w:tcPr>
          <w:p w14:paraId="36468D69"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15</w:t>
            </w:r>
          </w:p>
        </w:tc>
        <w:tc>
          <w:tcPr>
            <w:tcW w:w="1471" w:type="dxa"/>
            <w:vMerge w:val="restart"/>
            <w:shd w:val="clear" w:color="auto" w:fill="auto"/>
            <w:vAlign w:val="center"/>
            <w:hideMark/>
          </w:tcPr>
          <w:p w14:paraId="7BD827AA"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Social / People</w:t>
            </w:r>
          </w:p>
          <w:p w14:paraId="4BABD534" w14:textId="612E5B27"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1A1F007D"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Does you facility/ Company have written personnel policies in place Are you an equal opportunity employer?</w:t>
            </w:r>
          </w:p>
        </w:tc>
        <w:tc>
          <w:tcPr>
            <w:tcW w:w="1214" w:type="dxa"/>
            <w:shd w:val="clear" w:color="auto" w:fill="auto"/>
            <w:vAlign w:val="center"/>
            <w:hideMark/>
          </w:tcPr>
          <w:p w14:paraId="326271A9"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05AF275B" w14:textId="13B48270"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3ADA3FB5" w14:textId="77777777" w:rsidTr="00823E97">
        <w:trPr>
          <w:trHeight w:val="677"/>
        </w:trPr>
        <w:tc>
          <w:tcPr>
            <w:tcW w:w="891" w:type="dxa"/>
            <w:shd w:val="clear" w:color="auto" w:fill="auto"/>
            <w:vAlign w:val="center"/>
            <w:hideMark/>
          </w:tcPr>
          <w:p w14:paraId="3BDB5589"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16</w:t>
            </w:r>
          </w:p>
        </w:tc>
        <w:tc>
          <w:tcPr>
            <w:tcW w:w="1471" w:type="dxa"/>
            <w:vMerge/>
            <w:shd w:val="clear" w:color="auto" w:fill="auto"/>
            <w:vAlign w:val="center"/>
            <w:hideMark/>
          </w:tcPr>
          <w:p w14:paraId="686D4BAC" w14:textId="6C2BEE7A"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43FCFCB2"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 xml:space="preserve">Please describe any formal </w:t>
            </w:r>
            <w:proofErr w:type="spellStart"/>
            <w:r w:rsidRPr="005702EB">
              <w:rPr>
                <w:rFonts w:ascii="Calibri" w:eastAsia="Times New Roman" w:hAnsi="Calibri" w:cs="Calibri"/>
                <w:color w:val="000000"/>
                <w:sz w:val="18"/>
                <w:szCs w:val="18"/>
              </w:rPr>
              <w:t>programme</w:t>
            </w:r>
            <w:proofErr w:type="spellEnd"/>
            <w:r w:rsidRPr="005702EB">
              <w:rPr>
                <w:rFonts w:ascii="Calibri" w:eastAsia="Times New Roman" w:hAnsi="Calibri" w:cs="Calibri"/>
                <w:color w:val="000000"/>
                <w:sz w:val="18"/>
                <w:szCs w:val="18"/>
              </w:rPr>
              <w:t xml:space="preserve"> / campaign in place to promote company involvement with the community (volunteering, etc.). What is the percentage of profit spend on community activities?</w:t>
            </w:r>
          </w:p>
        </w:tc>
        <w:tc>
          <w:tcPr>
            <w:tcW w:w="1214" w:type="dxa"/>
            <w:shd w:val="clear" w:color="auto" w:fill="auto"/>
            <w:vAlign w:val="center"/>
            <w:hideMark/>
          </w:tcPr>
          <w:p w14:paraId="5B771221"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01FF5130" w14:textId="0EFCB3C5"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727508D8" w14:textId="77777777" w:rsidTr="00823E97">
        <w:trPr>
          <w:trHeight w:val="270"/>
        </w:trPr>
        <w:tc>
          <w:tcPr>
            <w:tcW w:w="891" w:type="dxa"/>
            <w:shd w:val="clear" w:color="auto" w:fill="auto"/>
            <w:vAlign w:val="center"/>
            <w:hideMark/>
          </w:tcPr>
          <w:p w14:paraId="61CACF1B"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17</w:t>
            </w:r>
          </w:p>
        </w:tc>
        <w:tc>
          <w:tcPr>
            <w:tcW w:w="1471" w:type="dxa"/>
            <w:vMerge/>
            <w:shd w:val="clear" w:color="auto" w:fill="auto"/>
            <w:vAlign w:val="center"/>
            <w:hideMark/>
          </w:tcPr>
          <w:p w14:paraId="3C78332C" w14:textId="684F74F7"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6A4FFC31"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 xml:space="preserve">Does your company have a written Health &amp; Safety Policy or Program? If Yes, </w:t>
            </w:r>
            <w:proofErr w:type="gramStart"/>
            <w:r w:rsidRPr="005702EB">
              <w:rPr>
                <w:rFonts w:ascii="Calibri" w:eastAsia="Times New Roman" w:hAnsi="Calibri" w:cs="Calibri"/>
                <w:color w:val="000000"/>
                <w:sz w:val="18"/>
                <w:szCs w:val="18"/>
              </w:rPr>
              <w:t>Please</w:t>
            </w:r>
            <w:proofErr w:type="gramEnd"/>
            <w:r w:rsidRPr="005702EB">
              <w:rPr>
                <w:rFonts w:ascii="Calibri" w:eastAsia="Times New Roman" w:hAnsi="Calibri" w:cs="Calibri"/>
                <w:color w:val="000000"/>
                <w:sz w:val="18"/>
                <w:szCs w:val="18"/>
              </w:rPr>
              <w:t xml:space="preserve"> attach</w:t>
            </w:r>
          </w:p>
        </w:tc>
        <w:tc>
          <w:tcPr>
            <w:tcW w:w="1214" w:type="dxa"/>
            <w:shd w:val="clear" w:color="auto" w:fill="auto"/>
            <w:vAlign w:val="center"/>
            <w:hideMark/>
          </w:tcPr>
          <w:p w14:paraId="198AE282"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00204EA0" w14:textId="0F893F12"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000A67BB" w14:textId="77777777" w:rsidTr="00823E97">
        <w:trPr>
          <w:trHeight w:val="270"/>
        </w:trPr>
        <w:tc>
          <w:tcPr>
            <w:tcW w:w="7166" w:type="dxa"/>
            <w:gridSpan w:val="3"/>
            <w:shd w:val="clear" w:color="auto" w:fill="auto"/>
            <w:vAlign w:val="center"/>
            <w:hideMark/>
          </w:tcPr>
          <w:p w14:paraId="163A72F9" w14:textId="7221C4B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b/>
                <w:bCs/>
                <w:color w:val="000000"/>
                <w:sz w:val="18"/>
                <w:szCs w:val="18"/>
              </w:rPr>
              <w:t>Certifications</w:t>
            </w:r>
          </w:p>
        </w:tc>
        <w:tc>
          <w:tcPr>
            <w:tcW w:w="1214" w:type="dxa"/>
            <w:shd w:val="clear" w:color="auto" w:fill="auto"/>
            <w:vAlign w:val="center"/>
            <w:hideMark/>
          </w:tcPr>
          <w:p w14:paraId="5B598469" w14:textId="0015012F"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1295" w:type="dxa"/>
            <w:shd w:val="clear" w:color="auto" w:fill="auto"/>
            <w:vAlign w:val="center"/>
            <w:hideMark/>
          </w:tcPr>
          <w:p w14:paraId="143994B4" w14:textId="40DB14E2"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643FDFFC" w14:textId="77777777" w:rsidTr="00823E97">
        <w:trPr>
          <w:trHeight w:val="135"/>
        </w:trPr>
        <w:tc>
          <w:tcPr>
            <w:tcW w:w="891" w:type="dxa"/>
            <w:shd w:val="clear" w:color="auto" w:fill="auto"/>
            <w:vAlign w:val="center"/>
            <w:hideMark/>
          </w:tcPr>
          <w:p w14:paraId="2A3A161A"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18</w:t>
            </w:r>
          </w:p>
        </w:tc>
        <w:tc>
          <w:tcPr>
            <w:tcW w:w="1471" w:type="dxa"/>
            <w:vMerge w:val="restart"/>
            <w:shd w:val="clear" w:color="auto" w:fill="auto"/>
            <w:vAlign w:val="center"/>
            <w:hideMark/>
          </w:tcPr>
          <w:p w14:paraId="79827D6B"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Certification</w:t>
            </w:r>
          </w:p>
          <w:p w14:paraId="116E9A86" w14:textId="41867DCE"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5B2AB4D6"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ISO9001 accreditation</w:t>
            </w:r>
          </w:p>
        </w:tc>
        <w:tc>
          <w:tcPr>
            <w:tcW w:w="1214" w:type="dxa"/>
            <w:shd w:val="clear" w:color="auto" w:fill="auto"/>
            <w:vAlign w:val="center"/>
            <w:hideMark/>
          </w:tcPr>
          <w:p w14:paraId="10684B63"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0C20E00C" w14:textId="2FBCED68"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0C5A8DBA" w14:textId="77777777" w:rsidTr="00823E97">
        <w:trPr>
          <w:trHeight w:val="135"/>
        </w:trPr>
        <w:tc>
          <w:tcPr>
            <w:tcW w:w="891" w:type="dxa"/>
            <w:shd w:val="clear" w:color="auto" w:fill="auto"/>
            <w:vAlign w:val="center"/>
            <w:hideMark/>
          </w:tcPr>
          <w:p w14:paraId="0180A629"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19</w:t>
            </w:r>
          </w:p>
        </w:tc>
        <w:tc>
          <w:tcPr>
            <w:tcW w:w="1471" w:type="dxa"/>
            <w:vMerge/>
            <w:shd w:val="clear" w:color="auto" w:fill="auto"/>
            <w:vAlign w:val="center"/>
            <w:hideMark/>
          </w:tcPr>
          <w:p w14:paraId="3F731DAE" w14:textId="07043170"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3E466B30"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SA8000 or equivalent</w:t>
            </w:r>
          </w:p>
        </w:tc>
        <w:tc>
          <w:tcPr>
            <w:tcW w:w="1214" w:type="dxa"/>
            <w:shd w:val="clear" w:color="auto" w:fill="auto"/>
            <w:vAlign w:val="center"/>
            <w:hideMark/>
          </w:tcPr>
          <w:p w14:paraId="2E8AE09D"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20D7A826" w14:textId="7DEC84F2"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2DF33728" w14:textId="77777777" w:rsidTr="00823E97">
        <w:trPr>
          <w:trHeight w:val="135"/>
        </w:trPr>
        <w:tc>
          <w:tcPr>
            <w:tcW w:w="891" w:type="dxa"/>
            <w:shd w:val="clear" w:color="auto" w:fill="auto"/>
            <w:vAlign w:val="center"/>
            <w:hideMark/>
          </w:tcPr>
          <w:p w14:paraId="08FBDCD5"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20</w:t>
            </w:r>
          </w:p>
        </w:tc>
        <w:tc>
          <w:tcPr>
            <w:tcW w:w="1471" w:type="dxa"/>
            <w:vMerge/>
            <w:shd w:val="clear" w:color="auto" w:fill="auto"/>
            <w:vAlign w:val="center"/>
            <w:hideMark/>
          </w:tcPr>
          <w:p w14:paraId="41539D10" w14:textId="0A6FF297"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3FBD45CE"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ISO 14001 certification</w:t>
            </w:r>
          </w:p>
        </w:tc>
        <w:tc>
          <w:tcPr>
            <w:tcW w:w="1214" w:type="dxa"/>
            <w:shd w:val="clear" w:color="auto" w:fill="auto"/>
            <w:vAlign w:val="center"/>
            <w:hideMark/>
          </w:tcPr>
          <w:p w14:paraId="5B2BC541"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393B2B27" w14:textId="75B533C5"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297A9C3B" w14:textId="77777777" w:rsidTr="00823E97">
        <w:trPr>
          <w:trHeight w:val="135"/>
        </w:trPr>
        <w:tc>
          <w:tcPr>
            <w:tcW w:w="891" w:type="dxa"/>
            <w:shd w:val="clear" w:color="auto" w:fill="auto"/>
            <w:vAlign w:val="center"/>
            <w:hideMark/>
          </w:tcPr>
          <w:p w14:paraId="6697D804"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21</w:t>
            </w:r>
          </w:p>
        </w:tc>
        <w:tc>
          <w:tcPr>
            <w:tcW w:w="1471" w:type="dxa"/>
            <w:vMerge/>
            <w:shd w:val="clear" w:color="auto" w:fill="auto"/>
            <w:vAlign w:val="center"/>
            <w:hideMark/>
          </w:tcPr>
          <w:p w14:paraId="6A46ED2A" w14:textId="4EE8339B"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3E054AAF"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ISO 18001/45001 or equivalent</w:t>
            </w:r>
          </w:p>
        </w:tc>
        <w:tc>
          <w:tcPr>
            <w:tcW w:w="1214" w:type="dxa"/>
            <w:shd w:val="clear" w:color="auto" w:fill="auto"/>
            <w:vAlign w:val="center"/>
            <w:hideMark/>
          </w:tcPr>
          <w:p w14:paraId="6C0F0106"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16A74123" w14:textId="438FF025"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65B54EC6" w14:textId="77777777" w:rsidTr="00823E97">
        <w:trPr>
          <w:trHeight w:val="135"/>
        </w:trPr>
        <w:tc>
          <w:tcPr>
            <w:tcW w:w="891" w:type="dxa"/>
            <w:shd w:val="clear" w:color="auto" w:fill="auto"/>
            <w:vAlign w:val="center"/>
            <w:hideMark/>
          </w:tcPr>
          <w:p w14:paraId="5FC845F8"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22</w:t>
            </w:r>
          </w:p>
        </w:tc>
        <w:tc>
          <w:tcPr>
            <w:tcW w:w="1471" w:type="dxa"/>
            <w:vMerge/>
            <w:shd w:val="clear" w:color="auto" w:fill="auto"/>
            <w:vAlign w:val="center"/>
            <w:hideMark/>
          </w:tcPr>
          <w:p w14:paraId="21312053" w14:textId="43A8DF12"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74B1D2D6"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ISO/IEC 27001 or equivalent</w:t>
            </w:r>
          </w:p>
        </w:tc>
        <w:tc>
          <w:tcPr>
            <w:tcW w:w="1214" w:type="dxa"/>
            <w:shd w:val="clear" w:color="auto" w:fill="auto"/>
            <w:vAlign w:val="center"/>
            <w:hideMark/>
          </w:tcPr>
          <w:p w14:paraId="64F24EE8"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3EC9FB2A" w14:textId="03FCA4B8" w:rsidR="005702EB" w:rsidRPr="005702EB" w:rsidRDefault="005702EB" w:rsidP="005702EB">
            <w:pPr>
              <w:spacing w:after="0" w:line="240" w:lineRule="auto"/>
              <w:jc w:val="center"/>
              <w:rPr>
                <w:rFonts w:ascii="Calibri" w:eastAsia="Times New Roman" w:hAnsi="Calibri" w:cs="Calibri"/>
                <w:color w:val="000000"/>
                <w:sz w:val="18"/>
                <w:szCs w:val="18"/>
              </w:rPr>
            </w:pPr>
          </w:p>
        </w:tc>
      </w:tr>
      <w:tr w:rsidR="005702EB" w:rsidRPr="005702EB" w14:paraId="6FB0E420" w14:textId="77777777" w:rsidTr="00823E97">
        <w:trPr>
          <w:trHeight w:val="135"/>
        </w:trPr>
        <w:tc>
          <w:tcPr>
            <w:tcW w:w="891" w:type="dxa"/>
            <w:shd w:val="clear" w:color="auto" w:fill="auto"/>
            <w:vAlign w:val="center"/>
            <w:hideMark/>
          </w:tcPr>
          <w:p w14:paraId="779BFDEF"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Calibri" w:eastAsia="Times New Roman" w:hAnsi="Calibri" w:cs="Calibri"/>
                <w:color w:val="000000"/>
                <w:sz w:val="18"/>
                <w:szCs w:val="18"/>
              </w:rPr>
              <w:t>23</w:t>
            </w:r>
          </w:p>
        </w:tc>
        <w:tc>
          <w:tcPr>
            <w:tcW w:w="1471" w:type="dxa"/>
            <w:vMerge/>
            <w:shd w:val="clear" w:color="auto" w:fill="auto"/>
            <w:vAlign w:val="center"/>
            <w:hideMark/>
          </w:tcPr>
          <w:p w14:paraId="3669AB44" w14:textId="2BC3AD10" w:rsidR="005702EB" w:rsidRPr="005702EB" w:rsidRDefault="005702EB" w:rsidP="005702EB">
            <w:pPr>
              <w:spacing w:after="0" w:line="240" w:lineRule="auto"/>
              <w:jc w:val="center"/>
              <w:rPr>
                <w:rFonts w:ascii="Calibri" w:eastAsia="Times New Roman" w:hAnsi="Calibri" w:cs="Calibri"/>
                <w:color w:val="000000"/>
                <w:sz w:val="18"/>
                <w:szCs w:val="18"/>
              </w:rPr>
            </w:pPr>
          </w:p>
        </w:tc>
        <w:tc>
          <w:tcPr>
            <w:tcW w:w="4804" w:type="dxa"/>
            <w:shd w:val="clear" w:color="auto" w:fill="auto"/>
            <w:vAlign w:val="center"/>
            <w:hideMark/>
          </w:tcPr>
          <w:p w14:paraId="0EDC29D8" w14:textId="77777777" w:rsidR="005702EB" w:rsidRPr="005702EB" w:rsidRDefault="005702EB" w:rsidP="005702EB">
            <w:pPr>
              <w:spacing w:after="0" w:line="240" w:lineRule="auto"/>
              <w:rPr>
                <w:rFonts w:ascii="Calibri" w:eastAsia="Times New Roman" w:hAnsi="Calibri" w:cs="Calibri"/>
                <w:color w:val="000000"/>
                <w:sz w:val="18"/>
                <w:szCs w:val="18"/>
              </w:rPr>
            </w:pPr>
            <w:r w:rsidRPr="005702EB">
              <w:rPr>
                <w:rFonts w:ascii="Calibri" w:eastAsia="Times New Roman" w:hAnsi="Calibri" w:cs="Calibri"/>
                <w:color w:val="000000"/>
                <w:sz w:val="18"/>
                <w:szCs w:val="18"/>
              </w:rPr>
              <w:t>Any Other (Please specify)</w:t>
            </w:r>
          </w:p>
        </w:tc>
        <w:tc>
          <w:tcPr>
            <w:tcW w:w="1214" w:type="dxa"/>
            <w:shd w:val="clear" w:color="auto" w:fill="auto"/>
            <w:vAlign w:val="center"/>
            <w:hideMark/>
          </w:tcPr>
          <w:p w14:paraId="2F3E0AA7" w14:textId="77777777" w:rsidR="005702EB" w:rsidRPr="005702EB" w:rsidRDefault="005702EB" w:rsidP="005702EB">
            <w:pPr>
              <w:spacing w:after="0" w:line="240" w:lineRule="auto"/>
              <w:jc w:val="center"/>
              <w:rPr>
                <w:rFonts w:ascii="Calibri" w:eastAsia="Times New Roman" w:hAnsi="Calibri" w:cs="Calibri"/>
                <w:color w:val="000000"/>
                <w:sz w:val="18"/>
                <w:szCs w:val="18"/>
              </w:rPr>
            </w:pP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Yes </w:t>
            </w:r>
            <w:r w:rsidRPr="005702EB">
              <w:rPr>
                <w:rFonts w:ascii="Segoe UI Symbol" w:eastAsia="Times New Roman" w:hAnsi="Segoe UI Symbol" w:cs="Segoe UI Symbol"/>
                <w:color w:val="000000"/>
                <w:sz w:val="18"/>
                <w:szCs w:val="18"/>
              </w:rPr>
              <w:t>☐</w:t>
            </w:r>
            <w:r w:rsidRPr="005702EB">
              <w:rPr>
                <w:rFonts w:ascii="Calibri" w:eastAsia="Times New Roman" w:hAnsi="Calibri" w:cs="Calibri"/>
                <w:color w:val="000000"/>
                <w:sz w:val="18"/>
                <w:szCs w:val="18"/>
              </w:rPr>
              <w:t xml:space="preserve"> No</w:t>
            </w:r>
          </w:p>
        </w:tc>
        <w:tc>
          <w:tcPr>
            <w:tcW w:w="1295" w:type="dxa"/>
            <w:shd w:val="clear" w:color="auto" w:fill="auto"/>
            <w:vAlign w:val="center"/>
            <w:hideMark/>
          </w:tcPr>
          <w:p w14:paraId="7A2B7192" w14:textId="0E47E231" w:rsidR="005702EB" w:rsidRPr="005702EB" w:rsidRDefault="005702EB" w:rsidP="005702EB">
            <w:pPr>
              <w:spacing w:after="0" w:line="240" w:lineRule="auto"/>
              <w:jc w:val="center"/>
              <w:rPr>
                <w:rFonts w:ascii="Calibri" w:eastAsia="Times New Roman" w:hAnsi="Calibri" w:cs="Calibri"/>
                <w:color w:val="000000"/>
                <w:sz w:val="18"/>
                <w:szCs w:val="18"/>
              </w:rPr>
            </w:pPr>
          </w:p>
        </w:tc>
      </w:tr>
    </w:tbl>
    <w:p w14:paraId="1F4F9BB8" w14:textId="77777777" w:rsidR="00823E97" w:rsidRDefault="00823E97" w:rsidP="00823E97">
      <w:pPr>
        <w:jc w:val="both"/>
      </w:pPr>
    </w:p>
    <w:p w14:paraId="15075F8E" w14:textId="77777777" w:rsidR="00823E97" w:rsidRDefault="00287CFA" w:rsidP="00823E97">
      <w:pPr>
        <w:jc w:val="both"/>
        <w:rPr>
          <w:b/>
        </w:rPr>
      </w:pPr>
      <w:r>
        <w:br/>
      </w:r>
      <w:r w:rsidRPr="00823E97">
        <w:rPr>
          <w:b/>
        </w:rPr>
        <w:t>Declaration:</w:t>
      </w:r>
    </w:p>
    <w:p w14:paraId="25C0514F" w14:textId="67286DC0" w:rsidR="001A0790" w:rsidRDefault="00287CFA" w:rsidP="00823E97">
      <w:pPr>
        <w:jc w:val="both"/>
      </w:pPr>
      <w:bookmarkStart w:id="0" w:name="_GoBack"/>
      <w:bookmarkEnd w:id="0"/>
      <w:r>
        <w:br/>
        <w:t>I hereby certify that the information provided above is true and correct to the best of my knowledge.</w:t>
      </w:r>
    </w:p>
    <w:sectPr w:rsidR="001A079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2FA1694"/>
    <w:multiLevelType w:val="multilevel"/>
    <w:tmpl w:val="D2E8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A0790"/>
    <w:rsid w:val="00287CFA"/>
    <w:rsid w:val="0029639D"/>
    <w:rsid w:val="00326F90"/>
    <w:rsid w:val="005702EB"/>
    <w:rsid w:val="0060367D"/>
    <w:rsid w:val="00823E97"/>
    <w:rsid w:val="00A4049F"/>
    <w:rsid w:val="00AA1D8D"/>
    <w:rsid w:val="00B47730"/>
    <w:rsid w:val="00CB0664"/>
    <w:rsid w:val="00FB2B1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662FB0"/>
  <w14:defaultImageDpi w14:val="300"/>
  <w15:docId w15:val="{E47D95C1-313E-4EB4-8CCD-D43AB3083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287C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dq2pgselectionanchorcontainer">
    <w:name w:val="pdq2pg_selectionanchorcontainer"/>
    <w:basedOn w:val="Normal"/>
    <w:rsid w:val="00FB2B1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395038">
      <w:bodyDiv w:val="1"/>
      <w:marLeft w:val="0"/>
      <w:marRight w:val="0"/>
      <w:marTop w:val="0"/>
      <w:marBottom w:val="0"/>
      <w:divBdr>
        <w:top w:val="none" w:sz="0" w:space="0" w:color="auto"/>
        <w:left w:val="none" w:sz="0" w:space="0" w:color="auto"/>
        <w:bottom w:val="none" w:sz="0" w:space="0" w:color="auto"/>
        <w:right w:val="none" w:sz="0" w:space="0" w:color="auto"/>
      </w:divBdr>
    </w:div>
    <w:div w:id="1782992423">
      <w:bodyDiv w:val="1"/>
      <w:marLeft w:val="0"/>
      <w:marRight w:val="0"/>
      <w:marTop w:val="0"/>
      <w:marBottom w:val="0"/>
      <w:divBdr>
        <w:top w:val="none" w:sz="0" w:space="0" w:color="auto"/>
        <w:left w:val="none" w:sz="0" w:space="0" w:color="auto"/>
        <w:bottom w:val="none" w:sz="0" w:space="0" w:color="auto"/>
        <w:right w:val="none" w:sz="0" w:space="0" w:color="auto"/>
      </w:divBdr>
    </w:div>
    <w:div w:id="1888376999">
      <w:bodyDiv w:val="1"/>
      <w:marLeft w:val="0"/>
      <w:marRight w:val="0"/>
      <w:marTop w:val="0"/>
      <w:marBottom w:val="0"/>
      <w:divBdr>
        <w:top w:val="none" w:sz="0" w:space="0" w:color="auto"/>
        <w:left w:val="none" w:sz="0" w:space="0" w:color="auto"/>
        <w:bottom w:val="none" w:sz="0" w:space="0" w:color="auto"/>
        <w:right w:val="none" w:sz="0" w:space="0" w:color="auto"/>
      </w:divBdr>
    </w:div>
    <w:div w:id="214646250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C7B23-5C56-433C-AA7F-82C32B186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Sumit Kumar</cp:lastModifiedBy>
  <cp:revision>5</cp:revision>
  <dcterms:created xsi:type="dcterms:W3CDTF">2013-12-23T23:15:00Z</dcterms:created>
  <dcterms:modified xsi:type="dcterms:W3CDTF">2026-08-17T07:27:00Z</dcterms:modified>
  <cp:category/>
</cp:coreProperties>
</file>